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98336EB" w14:textId="77777777" w:rsidR="00B538B4" w:rsidRPr="00481BC7" w:rsidRDefault="00B538B4" w:rsidP="00B538B4">
      <w:pPr>
        <w:jc w:val="right"/>
        <w:rPr>
          <w:rFonts w:asciiTheme="minorHAnsi" w:hAnsiTheme="minorHAnsi" w:cstheme="minorHAnsi"/>
          <w:szCs w:val="24"/>
        </w:rPr>
      </w:pPr>
      <w:r w:rsidRPr="00481BC7">
        <w:rPr>
          <w:rFonts w:asciiTheme="minorHAnsi" w:hAnsiTheme="minorHAnsi" w:cstheme="minorHAnsi"/>
          <w:szCs w:val="24"/>
        </w:rPr>
        <w:t>Załącznik nr 3 do Zapytania ofertowego</w:t>
      </w:r>
    </w:p>
    <w:p w14:paraId="59DE8985" w14:textId="77777777" w:rsidR="00B538B4" w:rsidRPr="00481BC7" w:rsidRDefault="00B538B4" w:rsidP="00B538B4">
      <w:pPr>
        <w:shd w:val="clear" w:color="auto" w:fill="FFFFFF"/>
        <w:jc w:val="center"/>
        <w:rPr>
          <w:rFonts w:asciiTheme="minorHAnsi" w:hAnsiTheme="minorHAnsi" w:cstheme="minorHAnsi"/>
          <w:b/>
          <w:szCs w:val="24"/>
        </w:rPr>
      </w:pPr>
    </w:p>
    <w:p w14:paraId="494E9D57" w14:textId="77777777" w:rsidR="00B538B4" w:rsidRPr="00481BC7" w:rsidRDefault="00B538B4" w:rsidP="00B538B4">
      <w:pPr>
        <w:tabs>
          <w:tab w:val="center" w:pos="1985"/>
          <w:tab w:val="center" w:pos="7088"/>
        </w:tabs>
        <w:spacing w:line="276" w:lineRule="auto"/>
        <w:jc w:val="both"/>
        <w:rPr>
          <w:rFonts w:asciiTheme="minorHAnsi" w:hAnsiTheme="minorHAnsi" w:cstheme="minorHAnsi"/>
          <w:szCs w:val="24"/>
        </w:rPr>
      </w:pPr>
    </w:p>
    <w:p w14:paraId="67F6ED44" w14:textId="77777777" w:rsidR="00B538B4" w:rsidRPr="00481BC7" w:rsidRDefault="00B538B4" w:rsidP="00B538B4">
      <w:pPr>
        <w:tabs>
          <w:tab w:val="center" w:pos="1985"/>
          <w:tab w:val="center" w:pos="7088"/>
        </w:tabs>
        <w:spacing w:line="276" w:lineRule="auto"/>
        <w:jc w:val="both"/>
        <w:rPr>
          <w:rFonts w:asciiTheme="minorHAnsi" w:hAnsiTheme="minorHAnsi" w:cstheme="minorHAnsi"/>
          <w:szCs w:val="24"/>
        </w:rPr>
      </w:pPr>
      <w:r w:rsidRPr="00481BC7">
        <w:rPr>
          <w:rFonts w:asciiTheme="minorHAnsi" w:hAnsiTheme="minorHAnsi" w:cstheme="minorHAnsi"/>
          <w:szCs w:val="24"/>
        </w:rPr>
        <w:t>...............................................................</w:t>
      </w:r>
      <w:r w:rsidRPr="00481BC7">
        <w:rPr>
          <w:rFonts w:asciiTheme="minorHAnsi" w:hAnsiTheme="minorHAnsi" w:cstheme="minorHAnsi"/>
          <w:szCs w:val="24"/>
        </w:rPr>
        <w:tab/>
      </w:r>
    </w:p>
    <w:p w14:paraId="06F941AB" w14:textId="77777777" w:rsidR="00B538B4" w:rsidRPr="00481BC7" w:rsidRDefault="00B538B4" w:rsidP="00B538B4">
      <w:pPr>
        <w:tabs>
          <w:tab w:val="center" w:pos="1985"/>
          <w:tab w:val="center" w:pos="7088"/>
        </w:tabs>
        <w:spacing w:line="276" w:lineRule="auto"/>
        <w:jc w:val="both"/>
        <w:rPr>
          <w:rFonts w:asciiTheme="minorHAnsi" w:hAnsiTheme="minorHAnsi" w:cstheme="minorHAnsi"/>
          <w:iCs/>
          <w:szCs w:val="24"/>
        </w:rPr>
      </w:pPr>
      <w:r w:rsidRPr="00481BC7">
        <w:rPr>
          <w:rFonts w:asciiTheme="minorHAnsi" w:hAnsiTheme="minorHAnsi" w:cstheme="minorHAnsi"/>
          <w:i/>
          <w:iCs/>
          <w:szCs w:val="24"/>
        </w:rPr>
        <w:t xml:space="preserve"> </w:t>
      </w:r>
      <w:r w:rsidRPr="00481BC7">
        <w:rPr>
          <w:rFonts w:asciiTheme="minorHAnsi" w:hAnsiTheme="minorHAnsi" w:cstheme="minorHAnsi"/>
          <w:iCs/>
          <w:szCs w:val="24"/>
        </w:rPr>
        <w:t>(pieczęć nagłówkowa Oferenta)</w:t>
      </w:r>
    </w:p>
    <w:p w14:paraId="2358E92E" w14:textId="77777777" w:rsidR="00B538B4" w:rsidRPr="00481BC7" w:rsidRDefault="00B538B4" w:rsidP="00B538B4">
      <w:pPr>
        <w:tabs>
          <w:tab w:val="center" w:pos="1985"/>
          <w:tab w:val="center" w:pos="7088"/>
        </w:tabs>
        <w:spacing w:line="276" w:lineRule="auto"/>
        <w:jc w:val="both"/>
        <w:rPr>
          <w:rFonts w:asciiTheme="minorHAnsi" w:hAnsiTheme="minorHAnsi" w:cstheme="minorHAnsi"/>
          <w:szCs w:val="24"/>
        </w:rPr>
      </w:pPr>
    </w:p>
    <w:p w14:paraId="24F65C0F" w14:textId="77777777" w:rsidR="00B538B4" w:rsidRPr="00481BC7" w:rsidRDefault="00B538B4" w:rsidP="00B538B4">
      <w:pPr>
        <w:shd w:val="clear" w:color="auto" w:fill="FFFFFF"/>
        <w:jc w:val="center"/>
        <w:rPr>
          <w:rFonts w:asciiTheme="minorHAnsi" w:hAnsiTheme="minorHAnsi" w:cstheme="minorHAnsi"/>
          <w:b/>
          <w:szCs w:val="24"/>
        </w:rPr>
      </w:pPr>
      <w:r w:rsidRPr="00481BC7">
        <w:rPr>
          <w:rFonts w:asciiTheme="minorHAnsi" w:hAnsiTheme="minorHAnsi" w:cstheme="minorHAnsi"/>
          <w:b/>
          <w:szCs w:val="24"/>
        </w:rPr>
        <w:t xml:space="preserve">WYKAZ ZREALIZOWANYCH DOSTAW </w:t>
      </w:r>
    </w:p>
    <w:p w14:paraId="1A3676D4" w14:textId="77777777" w:rsidR="00B538B4" w:rsidRPr="00481BC7" w:rsidRDefault="00B538B4" w:rsidP="00B538B4">
      <w:pPr>
        <w:spacing w:line="276" w:lineRule="auto"/>
        <w:jc w:val="center"/>
        <w:rPr>
          <w:rFonts w:asciiTheme="minorHAnsi" w:hAnsiTheme="minorHAnsi" w:cstheme="minorHAnsi"/>
          <w:szCs w:val="24"/>
        </w:rPr>
      </w:pPr>
      <w:r w:rsidRPr="00481BC7">
        <w:rPr>
          <w:rFonts w:asciiTheme="minorHAnsi" w:hAnsiTheme="minorHAnsi" w:cstheme="minorHAnsi"/>
          <w:szCs w:val="24"/>
        </w:rPr>
        <w:t>zgodnie z wymaganiami zawartymi w punkcie 3.1 5 Zapytania ofertowego</w:t>
      </w:r>
    </w:p>
    <w:p w14:paraId="36797284" w14:textId="77777777" w:rsidR="00B538B4" w:rsidRPr="00B538B4" w:rsidRDefault="00B538B4" w:rsidP="00B538B4">
      <w:pPr>
        <w:spacing w:line="276" w:lineRule="auto"/>
        <w:jc w:val="both"/>
        <w:rPr>
          <w:rFonts w:asciiTheme="minorHAnsi" w:hAnsiTheme="minorHAnsi" w:cstheme="minorHAnsi"/>
          <w:color w:val="EE0000"/>
          <w:szCs w:val="24"/>
        </w:rPr>
      </w:pPr>
    </w:p>
    <w:p w14:paraId="6C2B0113" w14:textId="77777777" w:rsidR="00B538B4" w:rsidRDefault="00B538B4" w:rsidP="00B538B4">
      <w:pPr>
        <w:spacing w:line="276" w:lineRule="auto"/>
        <w:jc w:val="both"/>
        <w:rPr>
          <w:rFonts w:asciiTheme="minorHAnsi" w:hAnsiTheme="minorHAnsi" w:cstheme="minorHAnsi"/>
          <w:szCs w:val="24"/>
        </w:rPr>
      </w:pPr>
      <w:r w:rsidRPr="00481BC7">
        <w:rPr>
          <w:rFonts w:asciiTheme="minorHAnsi" w:hAnsiTheme="minorHAnsi" w:cstheme="minorHAnsi"/>
          <w:szCs w:val="24"/>
        </w:rPr>
        <w:t>Przedstawiamy zrealizowane w ostatnich 3 latach przed upływem terminu podanego jako termin składania ofert, a jeżeli okres prowadzenia działalności jest krótszy – w tym okresie, następujące dostawy na potwierdzenie spełnienia warunku udziału w postępowaniu, określonego w pkt. 3.1.5 Zapytania ofertowego:</w:t>
      </w:r>
    </w:p>
    <w:p w14:paraId="1AD97928" w14:textId="77777777" w:rsidR="00481BC7" w:rsidRDefault="00481BC7" w:rsidP="00481BC7">
      <w:pPr>
        <w:spacing w:line="276" w:lineRule="auto"/>
        <w:jc w:val="both"/>
        <w:rPr>
          <w:rFonts w:asciiTheme="minorHAnsi" w:hAnsiTheme="minorHAnsi" w:cstheme="minorHAnsi"/>
          <w:szCs w:val="24"/>
        </w:rPr>
      </w:pPr>
    </w:p>
    <w:p w14:paraId="655E44F9" w14:textId="2409BD0A" w:rsidR="00481BC7" w:rsidRPr="00481BC7" w:rsidRDefault="00481BC7" w:rsidP="00481BC7">
      <w:pPr>
        <w:spacing w:line="276" w:lineRule="auto"/>
        <w:jc w:val="both"/>
        <w:rPr>
          <w:rFonts w:asciiTheme="minorHAnsi" w:hAnsiTheme="minorHAnsi" w:cstheme="minorHAnsi"/>
          <w:szCs w:val="24"/>
        </w:rPr>
      </w:pPr>
      <w:r w:rsidRPr="00481BC7">
        <w:rPr>
          <w:rFonts w:asciiTheme="minorHAnsi" w:hAnsiTheme="minorHAnsi" w:cstheme="minorHAnsi"/>
          <w:szCs w:val="24"/>
        </w:rPr>
        <w:t>Część 1: Tomograf – 1 szt.</w:t>
      </w:r>
    </w:p>
    <w:tbl>
      <w:tblPr>
        <w:tblpPr w:leftFromText="141" w:rightFromText="141" w:vertAnchor="text" w:horzAnchor="margin" w:tblpXSpec="center" w:tblpY="109"/>
        <w:tblW w:w="96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709"/>
        <w:gridCol w:w="3253"/>
        <w:gridCol w:w="1559"/>
        <w:gridCol w:w="1274"/>
        <w:gridCol w:w="2805"/>
      </w:tblGrid>
      <w:tr w:rsidR="00481BC7" w:rsidRPr="00481BC7" w14:paraId="3386DEDA" w14:textId="77777777" w:rsidTr="00693242">
        <w:trPr>
          <w:trHeight w:val="1408"/>
        </w:trPr>
        <w:tc>
          <w:tcPr>
            <w:tcW w:w="709" w:type="dxa"/>
            <w:vAlign w:val="center"/>
          </w:tcPr>
          <w:p w14:paraId="48D52EE9" w14:textId="77777777" w:rsidR="00B538B4" w:rsidRPr="00481BC7" w:rsidRDefault="00B538B4" w:rsidP="00693242">
            <w:pPr>
              <w:jc w:val="center"/>
              <w:rPr>
                <w:rFonts w:asciiTheme="minorHAnsi" w:hAnsiTheme="minorHAnsi" w:cstheme="minorHAnsi"/>
                <w:b/>
                <w:bCs/>
                <w:iCs/>
                <w:szCs w:val="24"/>
              </w:rPr>
            </w:pPr>
            <w:r w:rsidRPr="00481BC7">
              <w:rPr>
                <w:rFonts w:asciiTheme="minorHAnsi" w:hAnsiTheme="minorHAnsi" w:cstheme="minorHAnsi"/>
                <w:b/>
                <w:bCs/>
                <w:iCs/>
                <w:szCs w:val="24"/>
              </w:rPr>
              <w:t>L.p.</w:t>
            </w:r>
          </w:p>
        </w:tc>
        <w:tc>
          <w:tcPr>
            <w:tcW w:w="3253" w:type="dxa"/>
            <w:vAlign w:val="center"/>
          </w:tcPr>
          <w:p w14:paraId="357587F9" w14:textId="77777777" w:rsidR="00B538B4" w:rsidRPr="00481BC7" w:rsidRDefault="00B538B4" w:rsidP="00693242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bCs/>
                <w:iCs/>
                <w:szCs w:val="24"/>
              </w:rPr>
            </w:pPr>
            <w:r w:rsidRPr="00481BC7">
              <w:rPr>
                <w:rFonts w:asciiTheme="minorHAnsi" w:hAnsiTheme="minorHAnsi" w:cstheme="minorHAnsi"/>
                <w:b/>
                <w:bCs/>
                <w:iCs/>
                <w:szCs w:val="24"/>
              </w:rPr>
              <w:t>Przedmiot zamówienia (nazwa) – opis zrealizowanych dostaw w kontekście wymagań niniejszego postępowania</w:t>
            </w:r>
          </w:p>
        </w:tc>
        <w:tc>
          <w:tcPr>
            <w:tcW w:w="1559" w:type="dxa"/>
            <w:vAlign w:val="center"/>
          </w:tcPr>
          <w:p w14:paraId="78EE2170" w14:textId="77777777" w:rsidR="00B538B4" w:rsidRPr="00481BC7" w:rsidRDefault="00B538B4" w:rsidP="00693242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bCs/>
                <w:iCs/>
                <w:szCs w:val="24"/>
              </w:rPr>
            </w:pPr>
            <w:r w:rsidRPr="00481BC7">
              <w:rPr>
                <w:rFonts w:asciiTheme="minorHAnsi" w:hAnsiTheme="minorHAnsi" w:cstheme="minorHAnsi"/>
                <w:b/>
                <w:bCs/>
                <w:iCs/>
                <w:szCs w:val="24"/>
              </w:rPr>
              <w:t>Data dostawy</w:t>
            </w:r>
          </w:p>
          <w:p w14:paraId="6285B88D" w14:textId="77777777" w:rsidR="00B538B4" w:rsidRPr="00481BC7" w:rsidRDefault="00B538B4" w:rsidP="00693242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bCs/>
                <w:iCs/>
                <w:szCs w:val="24"/>
              </w:rPr>
            </w:pPr>
            <w:r w:rsidRPr="00481BC7">
              <w:rPr>
                <w:rFonts w:asciiTheme="minorHAnsi" w:hAnsiTheme="minorHAnsi" w:cstheme="minorHAnsi"/>
                <w:b/>
                <w:bCs/>
                <w:iCs/>
                <w:szCs w:val="24"/>
              </w:rPr>
              <w:t xml:space="preserve"> (</w:t>
            </w:r>
            <w:proofErr w:type="gramStart"/>
            <w:r w:rsidRPr="00481BC7">
              <w:rPr>
                <w:rFonts w:asciiTheme="minorHAnsi" w:hAnsiTheme="minorHAnsi" w:cstheme="minorHAnsi"/>
                <w:b/>
                <w:bCs/>
                <w:iCs/>
                <w:szCs w:val="24"/>
              </w:rPr>
              <w:t>MM.RRRR</w:t>
            </w:r>
            <w:proofErr w:type="gramEnd"/>
            <w:r w:rsidRPr="00481BC7">
              <w:rPr>
                <w:rFonts w:asciiTheme="minorHAnsi" w:hAnsiTheme="minorHAnsi" w:cstheme="minorHAnsi"/>
                <w:b/>
                <w:bCs/>
                <w:iCs/>
                <w:szCs w:val="24"/>
              </w:rPr>
              <w:t>)</w:t>
            </w:r>
          </w:p>
        </w:tc>
        <w:tc>
          <w:tcPr>
            <w:tcW w:w="1274" w:type="dxa"/>
            <w:vAlign w:val="center"/>
          </w:tcPr>
          <w:p w14:paraId="3F05E498" w14:textId="77777777" w:rsidR="00B538B4" w:rsidRPr="00481BC7" w:rsidRDefault="00B538B4" w:rsidP="00693242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bCs/>
                <w:iCs/>
                <w:szCs w:val="24"/>
              </w:rPr>
            </w:pPr>
            <w:r w:rsidRPr="00481BC7">
              <w:rPr>
                <w:rFonts w:asciiTheme="minorHAnsi" w:hAnsiTheme="minorHAnsi" w:cstheme="minorHAnsi"/>
                <w:b/>
                <w:bCs/>
                <w:iCs/>
                <w:szCs w:val="24"/>
              </w:rPr>
              <w:t>Wartość dostawy netto w PLN</w:t>
            </w:r>
          </w:p>
        </w:tc>
        <w:tc>
          <w:tcPr>
            <w:tcW w:w="2805" w:type="dxa"/>
            <w:vAlign w:val="center"/>
          </w:tcPr>
          <w:p w14:paraId="601F8038" w14:textId="77777777" w:rsidR="00B538B4" w:rsidRPr="00481BC7" w:rsidRDefault="00B538B4" w:rsidP="00693242">
            <w:pPr>
              <w:spacing w:line="240" w:lineRule="auto"/>
              <w:ind w:right="34"/>
              <w:jc w:val="center"/>
              <w:rPr>
                <w:rFonts w:asciiTheme="minorHAnsi" w:hAnsiTheme="minorHAnsi" w:cstheme="minorHAnsi"/>
                <w:b/>
                <w:bCs/>
                <w:iCs/>
                <w:szCs w:val="24"/>
              </w:rPr>
            </w:pPr>
            <w:r w:rsidRPr="00481BC7">
              <w:rPr>
                <w:rFonts w:asciiTheme="minorHAnsi" w:hAnsiTheme="minorHAnsi" w:cstheme="minorHAnsi"/>
                <w:b/>
                <w:bCs/>
                <w:iCs/>
                <w:szCs w:val="24"/>
              </w:rPr>
              <w:t xml:space="preserve">Podmiot, na rzecz którego zostało wykonane zamówienie (dostawa) </w:t>
            </w:r>
            <w:proofErr w:type="gramStart"/>
            <w:r w:rsidRPr="00481BC7">
              <w:rPr>
                <w:rFonts w:asciiTheme="minorHAnsi" w:hAnsiTheme="minorHAnsi" w:cstheme="minorHAnsi"/>
                <w:b/>
                <w:bCs/>
                <w:iCs/>
                <w:szCs w:val="24"/>
              </w:rPr>
              <w:t>–  nazwa</w:t>
            </w:r>
            <w:proofErr w:type="gramEnd"/>
            <w:r w:rsidRPr="00481BC7">
              <w:rPr>
                <w:rFonts w:asciiTheme="minorHAnsi" w:hAnsiTheme="minorHAnsi" w:cstheme="minorHAnsi"/>
                <w:b/>
                <w:bCs/>
                <w:iCs/>
                <w:szCs w:val="24"/>
              </w:rPr>
              <w:t>, adres do korespondencji</w:t>
            </w:r>
          </w:p>
        </w:tc>
      </w:tr>
      <w:tr w:rsidR="00481BC7" w:rsidRPr="00481BC7" w14:paraId="1DE68A7A" w14:textId="77777777" w:rsidTr="00693242">
        <w:trPr>
          <w:trHeight w:val="986"/>
        </w:trPr>
        <w:tc>
          <w:tcPr>
            <w:tcW w:w="709" w:type="dxa"/>
            <w:vAlign w:val="center"/>
          </w:tcPr>
          <w:p w14:paraId="58202A5C" w14:textId="77777777" w:rsidR="00B538B4" w:rsidRPr="00481BC7" w:rsidRDefault="00B538B4" w:rsidP="00693242">
            <w:pPr>
              <w:spacing w:line="360" w:lineRule="auto"/>
              <w:jc w:val="center"/>
              <w:rPr>
                <w:rFonts w:asciiTheme="minorHAnsi" w:hAnsiTheme="minorHAnsi" w:cstheme="minorHAnsi"/>
                <w:b/>
                <w:szCs w:val="24"/>
              </w:rPr>
            </w:pPr>
          </w:p>
          <w:p w14:paraId="6505EB1A" w14:textId="77777777" w:rsidR="00B538B4" w:rsidRPr="00481BC7" w:rsidRDefault="00B538B4" w:rsidP="00693242">
            <w:pPr>
              <w:spacing w:line="360" w:lineRule="auto"/>
              <w:jc w:val="center"/>
              <w:rPr>
                <w:rFonts w:asciiTheme="minorHAnsi" w:hAnsiTheme="minorHAnsi" w:cstheme="minorHAnsi"/>
                <w:b/>
                <w:szCs w:val="24"/>
              </w:rPr>
            </w:pPr>
            <w:r w:rsidRPr="00481BC7">
              <w:rPr>
                <w:rFonts w:asciiTheme="minorHAnsi" w:hAnsiTheme="minorHAnsi" w:cstheme="minorHAnsi"/>
                <w:b/>
                <w:szCs w:val="24"/>
              </w:rPr>
              <w:t>1.</w:t>
            </w:r>
          </w:p>
        </w:tc>
        <w:tc>
          <w:tcPr>
            <w:tcW w:w="3253" w:type="dxa"/>
            <w:vAlign w:val="center"/>
          </w:tcPr>
          <w:p w14:paraId="2F1942ED" w14:textId="77777777" w:rsidR="00B538B4" w:rsidRPr="00481BC7" w:rsidRDefault="00B538B4" w:rsidP="00693242">
            <w:pPr>
              <w:spacing w:line="360" w:lineRule="auto"/>
              <w:jc w:val="center"/>
              <w:rPr>
                <w:rFonts w:asciiTheme="minorHAnsi" w:hAnsiTheme="minorHAnsi" w:cstheme="minorHAnsi"/>
                <w:szCs w:val="24"/>
              </w:rPr>
            </w:pPr>
          </w:p>
        </w:tc>
        <w:tc>
          <w:tcPr>
            <w:tcW w:w="1559" w:type="dxa"/>
            <w:vAlign w:val="center"/>
          </w:tcPr>
          <w:p w14:paraId="772948F3" w14:textId="77777777" w:rsidR="00B538B4" w:rsidRPr="00481BC7" w:rsidRDefault="00B538B4" w:rsidP="00693242">
            <w:pPr>
              <w:spacing w:line="360" w:lineRule="auto"/>
              <w:jc w:val="center"/>
              <w:rPr>
                <w:rFonts w:asciiTheme="minorHAnsi" w:hAnsiTheme="minorHAnsi" w:cstheme="minorHAnsi"/>
                <w:szCs w:val="24"/>
              </w:rPr>
            </w:pPr>
          </w:p>
        </w:tc>
        <w:tc>
          <w:tcPr>
            <w:tcW w:w="1274" w:type="dxa"/>
            <w:vAlign w:val="center"/>
          </w:tcPr>
          <w:p w14:paraId="05E07DBA" w14:textId="77777777" w:rsidR="00B538B4" w:rsidRPr="00481BC7" w:rsidRDefault="00B538B4" w:rsidP="00693242">
            <w:pPr>
              <w:spacing w:line="360" w:lineRule="auto"/>
              <w:jc w:val="center"/>
              <w:rPr>
                <w:rFonts w:asciiTheme="minorHAnsi" w:hAnsiTheme="minorHAnsi" w:cstheme="minorHAnsi"/>
                <w:szCs w:val="24"/>
              </w:rPr>
            </w:pPr>
          </w:p>
        </w:tc>
        <w:tc>
          <w:tcPr>
            <w:tcW w:w="2805" w:type="dxa"/>
            <w:vAlign w:val="center"/>
          </w:tcPr>
          <w:p w14:paraId="10440E55" w14:textId="77777777" w:rsidR="00B538B4" w:rsidRPr="00481BC7" w:rsidRDefault="00B538B4" w:rsidP="00693242">
            <w:pPr>
              <w:spacing w:line="360" w:lineRule="auto"/>
              <w:jc w:val="center"/>
              <w:rPr>
                <w:rFonts w:asciiTheme="minorHAnsi" w:hAnsiTheme="minorHAnsi" w:cstheme="minorHAnsi"/>
                <w:szCs w:val="24"/>
              </w:rPr>
            </w:pPr>
          </w:p>
        </w:tc>
      </w:tr>
      <w:tr w:rsidR="00481BC7" w:rsidRPr="00481BC7" w14:paraId="522D6EA4" w14:textId="77777777" w:rsidTr="00693242">
        <w:trPr>
          <w:trHeight w:val="1127"/>
        </w:trPr>
        <w:tc>
          <w:tcPr>
            <w:tcW w:w="709" w:type="dxa"/>
            <w:vAlign w:val="center"/>
          </w:tcPr>
          <w:p w14:paraId="305B3B9E" w14:textId="77777777" w:rsidR="00B538B4" w:rsidRPr="00481BC7" w:rsidRDefault="00B538B4" w:rsidP="00693242">
            <w:pPr>
              <w:spacing w:line="360" w:lineRule="auto"/>
              <w:jc w:val="center"/>
              <w:rPr>
                <w:rFonts w:asciiTheme="minorHAnsi" w:hAnsiTheme="minorHAnsi" w:cstheme="minorHAnsi"/>
                <w:b/>
                <w:szCs w:val="24"/>
              </w:rPr>
            </w:pPr>
          </w:p>
          <w:p w14:paraId="370AF94F" w14:textId="77777777" w:rsidR="00B538B4" w:rsidRPr="00481BC7" w:rsidRDefault="00B538B4" w:rsidP="00693242">
            <w:pPr>
              <w:spacing w:line="360" w:lineRule="auto"/>
              <w:jc w:val="center"/>
              <w:rPr>
                <w:rFonts w:asciiTheme="minorHAnsi" w:hAnsiTheme="minorHAnsi" w:cstheme="minorHAnsi"/>
                <w:b/>
                <w:szCs w:val="24"/>
              </w:rPr>
            </w:pPr>
            <w:r w:rsidRPr="00481BC7">
              <w:rPr>
                <w:rFonts w:asciiTheme="minorHAnsi" w:hAnsiTheme="minorHAnsi" w:cstheme="minorHAnsi"/>
                <w:b/>
                <w:szCs w:val="24"/>
              </w:rPr>
              <w:t>2.</w:t>
            </w:r>
          </w:p>
        </w:tc>
        <w:tc>
          <w:tcPr>
            <w:tcW w:w="3253" w:type="dxa"/>
            <w:vAlign w:val="center"/>
          </w:tcPr>
          <w:p w14:paraId="3B0B2E88" w14:textId="77777777" w:rsidR="00B538B4" w:rsidRPr="00481BC7" w:rsidRDefault="00B538B4" w:rsidP="00693242">
            <w:pPr>
              <w:spacing w:line="360" w:lineRule="auto"/>
              <w:jc w:val="center"/>
              <w:rPr>
                <w:rFonts w:asciiTheme="minorHAnsi" w:hAnsiTheme="minorHAnsi" w:cstheme="minorHAnsi"/>
                <w:szCs w:val="24"/>
              </w:rPr>
            </w:pPr>
          </w:p>
        </w:tc>
        <w:tc>
          <w:tcPr>
            <w:tcW w:w="1559" w:type="dxa"/>
            <w:vAlign w:val="center"/>
          </w:tcPr>
          <w:p w14:paraId="3704E149" w14:textId="77777777" w:rsidR="00B538B4" w:rsidRPr="00481BC7" w:rsidRDefault="00B538B4" w:rsidP="00693242">
            <w:pPr>
              <w:spacing w:line="360" w:lineRule="auto"/>
              <w:jc w:val="center"/>
              <w:rPr>
                <w:rFonts w:asciiTheme="minorHAnsi" w:hAnsiTheme="minorHAnsi" w:cstheme="minorHAnsi"/>
                <w:szCs w:val="24"/>
              </w:rPr>
            </w:pPr>
          </w:p>
        </w:tc>
        <w:tc>
          <w:tcPr>
            <w:tcW w:w="1274" w:type="dxa"/>
            <w:vAlign w:val="center"/>
          </w:tcPr>
          <w:p w14:paraId="51438B1B" w14:textId="77777777" w:rsidR="00B538B4" w:rsidRPr="00481BC7" w:rsidRDefault="00B538B4" w:rsidP="00693242">
            <w:pPr>
              <w:spacing w:line="360" w:lineRule="auto"/>
              <w:jc w:val="center"/>
              <w:rPr>
                <w:rFonts w:asciiTheme="minorHAnsi" w:hAnsiTheme="minorHAnsi" w:cstheme="minorHAnsi"/>
                <w:szCs w:val="24"/>
              </w:rPr>
            </w:pPr>
          </w:p>
        </w:tc>
        <w:tc>
          <w:tcPr>
            <w:tcW w:w="2805" w:type="dxa"/>
            <w:vAlign w:val="center"/>
          </w:tcPr>
          <w:p w14:paraId="273C5FA1" w14:textId="77777777" w:rsidR="00B538B4" w:rsidRPr="00481BC7" w:rsidRDefault="00B538B4" w:rsidP="00693242">
            <w:pPr>
              <w:spacing w:line="360" w:lineRule="auto"/>
              <w:jc w:val="center"/>
              <w:rPr>
                <w:rFonts w:asciiTheme="minorHAnsi" w:hAnsiTheme="minorHAnsi" w:cstheme="minorHAnsi"/>
                <w:szCs w:val="24"/>
              </w:rPr>
            </w:pPr>
          </w:p>
        </w:tc>
      </w:tr>
      <w:tr w:rsidR="00481BC7" w:rsidRPr="00481BC7" w14:paraId="4757FC71" w14:textId="77777777" w:rsidTr="00693242">
        <w:trPr>
          <w:trHeight w:val="1127"/>
        </w:trPr>
        <w:tc>
          <w:tcPr>
            <w:tcW w:w="709" w:type="dxa"/>
            <w:vAlign w:val="center"/>
          </w:tcPr>
          <w:p w14:paraId="33FA6A89" w14:textId="77777777" w:rsidR="00B538B4" w:rsidRPr="00481BC7" w:rsidRDefault="00B538B4" w:rsidP="00693242">
            <w:pPr>
              <w:spacing w:line="360" w:lineRule="auto"/>
              <w:jc w:val="center"/>
              <w:rPr>
                <w:rFonts w:asciiTheme="minorHAnsi" w:hAnsiTheme="minorHAnsi" w:cstheme="minorHAnsi"/>
                <w:b/>
                <w:szCs w:val="24"/>
              </w:rPr>
            </w:pPr>
          </w:p>
          <w:p w14:paraId="28D5E542" w14:textId="77777777" w:rsidR="00B538B4" w:rsidRPr="00481BC7" w:rsidRDefault="00B538B4" w:rsidP="00693242">
            <w:pPr>
              <w:spacing w:line="360" w:lineRule="auto"/>
              <w:jc w:val="center"/>
              <w:rPr>
                <w:rFonts w:asciiTheme="minorHAnsi" w:hAnsiTheme="minorHAnsi" w:cstheme="minorHAnsi"/>
                <w:b/>
                <w:szCs w:val="24"/>
              </w:rPr>
            </w:pPr>
            <w:r w:rsidRPr="00481BC7">
              <w:rPr>
                <w:rFonts w:asciiTheme="minorHAnsi" w:hAnsiTheme="minorHAnsi" w:cstheme="minorHAnsi"/>
                <w:b/>
                <w:szCs w:val="24"/>
              </w:rPr>
              <w:t>3.</w:t>
            </w:r>
          </w:p>
        </w:tc>
        <w:tc>
          <w:tcPr>
            <w:tcW w:w="3253" w:type="dxa"/>
            <w:vAlign w:val="center"/>
          </w:tcPr>
          <w:p w14:paraId="30C8E680" w14:textId="77777777" w:rsidR="00B538B4" w:rsidRPr="00481BC7" w:rsidRDefault="00B538B4" w:rsidP="00693242">
            <w:pPr>
              <w:spacing w:line="360" w:lineRule="auto"/>
              <w:jc w:val="center"/>
              <w:rPr>
                <w:rFonts w:asciiTheme="minorHAnsi" w:hAnsiTheme="minorHAnsi" w:cstheme="minorHAnsi"/>
                <w:szCs w:val="24"/>
              </w:rPr>
            </w:pPr>
          </w:p>
        </w:tc>
        <w:tc>
          <w:tcPr>
            <w:tcW w:w="1559" w:type="dxa"/>
            <w:vAlign w:val="center"/>
          </w:tcPr>
          <w:p w14:paraId="263F87F4" w14:textId="77777777" w:rsidR="00B538B4" w:rsidRPr="00481BC7" w:rsidRDefault="00B538B4" w:rsidP="00693242">
            <w:pPr>
              <w:spacing w:line="360" w:lineRule="auto"/>
              <w:jc w:val="center"/>
              <w:rPr>
                <w:rFonts w:asciiTheme="minorHAnsi" w:hAnsiTheme="minorHAnsi" w:cstheme="minorHAnsi"/>
                <w:szCs w:val="24"/>
              </w:rPr>
            </w:pPr>
          </w:p>
        </w:tc>
        <w:tc>
          <w:tcPr>
            <w:tcW w:w="1274" w:type="dxa"/>
            <w:vAlign w:val="center"/>
          </w:tcPr>
          <w:p w14:paraId="6E4F721B" w14:textId="77777777" w:rsidR="00B538B4" w:rsidRPr="00481BC7" w:rsidRDefault="00B538B4" w:rsidP="00693242">
            <w:pPr>
              <w:spacing w:line="360" w:lineRule="auto"/>
              <w:jc w:val="center"/>
              <w:rPr>
                <w:rFonts w:asciiTheme="minorHAnsi" w:hAnsiTheme="minorHAnsi" w:cstheme="minorHAnsi"/>
                <w:szCs w:val="24"/>
              </w:rPr>
            </w:pPr>
          </w:p>
        </w:tc>
        <w:tc>
          <w:tcPr>
            <w:tcW w:w="2805" w:type="dxa"/>
            <w:vAlign w:val="center"/>
          </w:tcPr>
          <w:p w14:paraId="78D9672C" w14:textId="77777777" w:rsidR="00B538B4" w:rsidRPr="00481BC7" w:rsidRDefault="00B538B4" w:rsidP="00693242">
            <w:pPr>
              <w:spacing w:line="360" w:lineRule="auto"/>
              <w:jc w:val="center"/>
              <w:rPr>
                <w:rFonts w:asciiTheme="minorHAnsi" w:hAnsiTheme="minorHAnsi" w:cstheme="minorHAnsi"/>
                <w:szCs w:val="24"/>
              </w:rPr>
            </w:pPr>
          </w:p>
        </w:tc>
      </w:tr>
    </w:tbl>
    <w:p w14:paraId="157C65D4" w14:textId="77777777" w:rsidR="00B538B4" w:rsidRPr="00481BC7" w:rsidRDefault="00B538B4" w:rsidP="00B538B4">
      <w:pPr>
        <w:spacing w:line="276" w:lineRule="auto"/>
        <w:jc w:val="both"/>
        <w:rPr>
          <w:rFonts w:asciiTheme="minorHAnsi" w:hAnsiTheme="minorHAnsi" w:cstheme="minorHAnsi"/>
          <w:szCs w:val="24"/>
        </w:rPr>
      </w:pPr>
    </w:p>
    <w:p w14:paraId="605B2345" w14:textId="77777777" w:rsidR="00B538B4" w:rsidRDefault="00B538B4" w:rsidP="00B538B4">
      <w:pPr>
        <w:spacing w:line="276" w:lineRule="auto"/>
        <w:jc w:val="both"/>
        <w:rPr>
          <w:rFonts w:asciiTheme="minorHAnsi" w:hAnsiTheme="minorHAnsi" w:cstheme="minorHAnsi"/>
          <w:szCs w:val="24"/>
        </w:rPr>
      </w:pPr>
    </w:p>
    <w:p w14:paraId="1D212A41" w14:textId="77777777" w:rsidR="00481BC7" w:rsidRDefault="00481BC7" w:rsidP="00B538B4">
      <w:pPr>
        <w:spacing w:line="276" w:lineRule="auto"/>
        <w:jc w:val="both"/>
        <w:rPr>
          <w:rFonts w:asciiTheme="minorHAnsi" w:hAnsiTheme="minorHAnsi" w:cstheme="minorHAnsi"/>
          <w:szCs w:val="24"/>
        </w:rPr>
      </w:pPr>
    </w:p>
    <w:p w14:paraId="7BBDE059" w14:textId="77777777" w:rsidR="00481BC7" w:rsidRDefault="00481BC7" w:rsidP="00B538B4">
      <w:pPr>
        <w:spacing w:line="276" w:lineRule="auto"/>
        <w:jc w:val="both"/>
        <w:rPr>
          <w:rFonts w:asciiTheme="minorHAnsi" w:hAnsiTheme="minorHAnsi" w:cstheme="minorHAnsi"/>
          <w:szCs w:val="24"/>
        </w:rPr>
      </w:pPr>
    </w:p>
    <w:p w14:paraId="50451609" w14:textId="77777777" w:rsidR="00481BC7" w:rsidRDefault="00481BC7" w:rsidP="00B538B4">
      <w:pPr>
        <w:spacing w:line="276" w:lineRule="auto"/>
        <w:jc w:val="both"/>
        <w:rPr>
          <w:rFonts w:asciiTheme="minorHAnsi" w:hAnsiTheme="minorHAnsi" w:cstheme="minorHAnsi"/>
          <w:szCs w:val="24"/>
        </w:rPr>
      </w:pPr>
    </w:p>
    <w:p w14:paraId="7F474E4F" w14:textId="77777777" w:rsidR="00481BC7" w:rsidRDefault="00481BC7" w:rsidP="00B538B4">
      <w:pPr>
        <w:spacing w:line="276" w:lineRule="auto"/>
        <w:jc w:val="both"/>
        <w:rPr>
          <w:rFonts w:asciiTheme="minorHAnsi" w:hAnsiTheme="minorHAnsi" w:cstheme="minorHAnsi"/>
          <w:szCs w:val="24"/>
        </w:rPr>
      </w:pPr>
    </w:p>
    <w:p w14:paraId="6A4EB749" w14:textId="77777777" w:rsidR="00481BC7" w:rsidRDefault="00481BC7" w:rsidP="00B538B4">
      <w:pPr>
        <w:spacing w:line="276" w:lineRule="auto"/>
        <w:jc w:val="both"/>
        <w:rPr>
          <w:rFonts w:asciiTheme="minorHAnsi" w:hAnsiTheme="minorHAnsi" w:cstheme="minorHAnsi"/>
          <w:szCs w:val="24"/>
        </w:rPr>
      </w:pPr>
    </w:p>
    <w:p w14:paraId="195BA3D2" w14:textId="77777777" w:rsidR="00481BC7" w:rsidRDefault="00481BC7" w:rsidP="00B538B4">
      <w:pPr>
        <w:spacing w:line="276" w:lineRule="auto"/>
        <w:jc w:val="both"/>
        <w:rPr>
          <w:rFonts w:asciiTheme="minorHAnsi" w:hAnsiTheme="minorHAnsi" w:cstheme="minorHAnsi"/>
          <w:szCs w:val="24"/>
        </w:rPr>
      </w:pPr>
    </w:p>
    <w:p w14:paraId="36888360" w14:textId="77777777" w:rsidR="00481BC7" w:rsidRDefault="00481BC7" w:rsidP="00B538B4">
      <w:pPr>
        <w:spacing w:line="276" w:lineRule="auto"/>
        <w:jc w:val="both"/>
        <w:rPr>
          <w:rFonts w:asciiTheme="minorHAnsi" w:hAnsiTheme="minorHAnsi" w:cstheme="minorHAnsi"/>
          <w:szCs w:val="24"/>
        </w:rPr>
      </w:pPr>
    </w:p>
    <w:p w14:paraId="54767530" w14:textId="77777777" w:rsidR="00481BC7" w:rsidRDefault="00481BC7" w:rsidP="00B538B4">
      <w:pPr>
        <w:spacing w:line="276" w:lineRule="auto"/>
        <w:jc w:val="both"/>
        <w:rPr>
          <w:rFonts w:asciiTheme="minorHAnsi" w:hAnsiTheme="minorHAnsi" w:cstheme="minorHAnsi"/>
          <w:szCs w:val="24"/>
        </w:rPr>
      </w:pPr>
    </w:p>
    <w:p w14:paraId="7D2A7D07" w14:textId="77777777" w:rsidR="00481BC7" w:rsidRPr="00481BC7" w:rsidRDefault="00481BC7" w:rsidP="00B538B4">
      <w:pPr>
        <w:spacing w:line="276" w:lineRule="auto"/>
        <w:jc w:val="both"/>
        <w:rPr>
          <w:rFonts w:asciiTheme="minorHAnsi" w:hAnsiTheme="minorHAnsi" w:cstheme="minorHAnsi"/>
          <w:szCs w:val="24"/>
        </w:rPr>
      </w:pPr>
    </w:p>
    <w:p w14:paraId="797B7A3A" w14:textId="5759B5BC" w:rsidR="00B538B4" w:rsidRPr="00481BC7" w:rsidRDefault="00481BC7" w:rsidP="00B538B4">
      <w:pPr>
        <w:spacing w:line="276" w:lineRule="auto"/>
        <w:jc w:val="both"/>
        <w:rPr>
          <w:rFonts w:asciiTheme="minorHAnsi" w:hAnsiTheme="minorHAnsi" w:cstheme="minorHAnsi"/>
          <w:szCs w:val="24"/>
        </w:rPr>
      </w:pPr>
      <w:r w:rsidRPr="00481BC7">
        <w:rPr>
          <w:rFonts w:asciiTheme="minorHAnsi" w:hAnsiTheme="minorHAnsi" w:cstheme="minorHAnsi"/>
          <w:szCs w:val="24"/>
        </w:rPr>
        <w:lastRenderedPageBreak/>
        <w:t>Część 2: Unit</w:t>
      </w:r>
      <w:r w:rsidR="00210D10">
        <w:rPr>
          <w:rFonts w:asciiTheme="minorHAnsi" w:hAnsiTheme="minorHAnsi" w:cstheme="minorHAnsi"/>
          <w:szCs w:val="24"/>
        </w:rPr>
        <w:t>y</w:t>
      </w:r>
      <w:r w:rsidRPr="00481BC7">
        <w:rPr>
          <w:rFonts w:asciiTheme="minorHAnsi" w:hAnsiTheme="minorHAnsi" w:cstheme="minorHAnsi"/>
          <w:szCs w:val="24"/>
        </w:rPr>
        <w:t xml:space="preserve"> stomatologiczn</w:t>
      </w:r>
      <w:r w:rsidR="00210D10">
        <w:rPr>
          <w:rFonts w:asciiTheme="minorHAnsi" w:hAnsiTheme="minorHAnsi" w:cstheme="minorHAnsi"/>
          <w:szCs w:val="24"/>
        </w:rPr>
        <w:t>e</w:t>
      </w:r>
      <w:r w:rsidRPr="00481BC7">
        <w:rPr>
          <w:rFonts w:asciiTheme="minorHAnsi" w:hAnsiTheme="minorHAnsi" w:cstheme="minorHAnsi"/>
          <w:szCs w:val="24"/>
        </w:rPr>
        <w:t xml:space="preserve"> – 2 kpl.</w:t>
      </w:r>
    </w:p>
    <w:tbl>
      <w:tblPr>
        <w:tblpPr w:leftFromText="141" w:rightFromText="141" w:vertAnchor="text" w:horzAnchor="margin" w:tblpXSpec="center" w:tblpY="109"/>
        <w:tblW w:w="96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709"/>
        <w:gridCol w:w="3253"/>
        <w:gridCol w:w="1559"/>
        <w:gridCol w:w="1274"/>
        <w:gridCol w:w="2805"/>
      </w:tblGrid>
      <w:tr w:rsidR="00481BC7" w:rsidRPr="00481BC7" w14:paraId="74774B8C" w14:textId="77777777" w:rsidTr="00693242">
        <w:trPr>
          <w:trHeight w:val="1408"/>
        </w:trPr>
        <w:tc>
          <w:tcPr>
            <w:tcW w:w="709" w:type="dxa"/>
            <w:vAlign w:val="center"/>
          </w:tcPr>
          <w:p w14:paraId="57742A15" w14:textId="77777777" w:rsidR="00481BC7" w:rsidRPr="00481BC7" w:rsidRDefault="00481BC7" w:rsidP="00693242">
            <w:pPr>
              <w:jc w:val="center"/>
              <w:rPr>
                <w:rFonts w:asciiTheme="minorHAnsi" w:hAnsiTheme="minorHAnsi" w:cstheme="minorHAnsi"/>
                <w:b/>
                <w:bCs/>
                <w:iCs/>
                <w:szCs w:val="24"/>
              </w:rPr>
            </w:pPr>
            <w:r w:rsidRPr="00481BC7">
              <w:rPr>
                <w:rFonts w:asciiTheme="minorHAnsi" w:hAnsiTheme="minorHAnsi" w:cstheme="minorHAnsi"/>
                <w:b/>
                <w:bCs/>
                <w:iCs/>
                <w:szCs w:val="24"/>
              </w:rPr>
              <w:t>L.p.</w:t>
            </w:r>
          </w:p>
        </w:tc>
        <w:tc>
          <w:tcPr>
            <w:tcW w:w="3253" w:type="dxa"/>
            <w:vAlign w:val="center"/>
          </w:tcPr>
          <w:p w14:paraId="1E7F39E7" w14:textId="77777777" w:rsidR="00481BC7" w:rsidRPr="00481BC7" w:rsidRDefault="00481BC7" w:rsidP="00693242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bCs/>
                <w:iCs/>
                <w:szCs w:val="24"/>
              </w:rPr>
            </w:pPr>
            <w:r w:rsidRPr="00481BC7">
              <w:rPr>
                <w:rFonts w:asciiTheme="minorHAnsi" w:hAnsiTheme="minorHAnsi" w:cstheme="minorHAnsi"/>
                <w:b/>
                <w:bCs/>
                <w:iCs/>
                <w:szCs w:val="24"/>
              </w:rPr>
              <w:t>Przedmiot zamówienia (nazwa) – opis zrealizowanych dostaw w kontekście wymagań niniejszego postępowania</w:t>
            </w:r>
          </w:p>
        </w:tc>
        <w:tc>
          <w:tcPr>
            <w:tcW w:w="1559" w:type="dxa"/>
            <w:vAlign w:val="center"/>
          </w:tcPr>
          <w:p w14:paraId="11DD1755" w14:textId="77777777" w:rsidR="00481BC7" w:rsidRPr="00481BC7" w:rsidRDefault="00481BC7" w:rsidP="00693242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bCs/>
                <w:iCs/>
                <w:szCs w:val="24"/>
              </w:rPr>
            </w:pPr>
            <w:r w:rsidRPr="00481BC7">
              <w:rPr>
                <w:rFonts w:asciiTheme="minorHAnsi" w:hAnsiTheme="minorHAnsi" w:cstheme="minorHAnsi"/>
                <w:b/>
                <w:bCs/>
                <w:iCs/>
                <w:szCs w:val="24"/>
              </w:rPr>
              <w:t>Data dostawy</w:t>
            </w:r>
          </w:p>
          <w:p w14:paraId="69D4C522" w14:textId="77777777" w:rsidR="00481BC7" w:rsidRPr="00481BC7" w:rsidRDefault="00481BC7" w:rsidP="00693242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bCs/>
                <w:iCs/>
                <w:szCs w:val="24"/>
              </w:rPr>
            </w:pPr>
            <w:r w:rsidRPr="00481BC7">
              <w:rPr>
                <w:rFonts w:asciiTheme="minorHAnsi" w:hAnsiTheme="minorHAnsi" w:cstheme="minorHAnsi"/>
                <w:b/>
                <w:bCs/>
                <w:iCs/>
                <w:szCs w:val="24"/>
              </w:rPr>
              <w:t xml:space="preserve"> (</w:t>
            </w:r>
            <w:proofErr w:type="gramStart"/>
            <w:r w:rsidRPr="00481BC7">
              <w:rPr>
                <w:rFonts w:asciiTheme="minorHAnsi" w:hAnsiTheme="minorHAnsi" w:cstheme="minorHAnsi"/>
                <w:b/>
                <w:bCs/>
                <w:iCs/>
                <w:szCs w:val="24"/>
              </w:rPr>
              <w:t>MM.RRRR</w:t>
            </w:r>
            <w:proofErr w:type="gramEnd"/>
            <w:r w:rsidRPr="00481BC7">
              <w:rPr>
                <w:rFonts w:asciiTheme="minorHAnsi" w:hAnsiTheme="minorHAnsi" w:cstheme="minorHAnsi"/>
                <w:b/>
                <w:bCs/>
                <w:iCs/>
                <w:szCs w:val="24"/>
              </w:rPr>
              <w:t>)</w:t>
            </w:r>
          </w:p>
        </w:tc>
        <w:tc>
          <w:tcPr>
            <w:tcW w:w="1274" w:type="dxa"/>
            <w:vAlign w:val="center"/>
          </w:tcPr>
          <w:p w14:paraId="229B9E77" w14:textId="77777777" w:rsidR="00481BC7" w:rsidRPr="00481BC7" w:rsidRDefault="00481BC7" w:rsidP="00693242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bCs/>
                <w:iCs/>
                <w:szCs w:val="24"/>
              </w:rPr>
            </w:pPr>
            <w:r w:rsidRPr="00481BC7">
              <w:rPr>
                <w:rFonts w:asciiTheme="minorHAnsi" w:hAnsiTheme="minorHAnsi" w:cstheme="minorHAnsi"/>
                <w:b/>
                <w:bCs/>
                <w:iCs/>
                <w:szCs w:val="24"/>
              </w:rPr>
              <w:t>Wartość dostawy netto w PLN</w:t>
            </w:r>
          </w:p>
        </w:tc>
        <w:tc>
          <w:tcPr>
            <w:tcW w:w="2805" w:type="dxa"/>
            <w:vAlign w:val="center"/>
          </w:tcPr>
          <w:p w14:paraId="471B1166" w14:textId="77777777" w:rsidR="00481BC7" w:rsidRPr="00481BC7" w:rsidRDefault="00481BC7" w:rsidP="00693242">
            <w:pPr>
              <w:spacing w:line="240" w:lineRule="auto"/>
              <w:ind w:right="34"/>
              <w:jc w:val="center"/>
              <w:rPr>
                <w:rFonts w:asciiTheme="minorHAnsi" w:hAnsiTheme="minorHAnsi" w:cstheme="minorHAnsi"/>
                <w:b/>
                <w:bCs/>
                <w:iCs/>
                <w:szCs w:val="24"/>
              </w:rPr>
            </w:pPr>
            <w:r w:rsidRPr="00481BC7">
              <w:rPr>
                <w:rFonts w:asciiTheme="minorHAnsi" w:hAnsiTheme="minorHAnsi" w:cstheme="minorHAnsi"/>
                <w:b/>
                <w:bCs/>
                <w:iCs/>
                <w:szCs w:val="24"/>
              </w:rPr>
              <w:t xml:space="preserve">Podmiot, na rzecz którego zostało wykonane zamówienie (dostawa) </w:t>
            </w:r>
            <w:proofErr w:type="gramStart"/>
            <w:r w:rsidRPr="00481BC7">
              <w:rPr>
                <w:rFonts w:asciiTheme="minorHAnsi" w:hAnsiTheme="minorHAnsi" w:cstheme="minorHAnsi"/>
                <w:b/>
                <w:bCs/>
                <w:iCs/>
                <w:szCs w:val="24"/>
              </w:rPr>
              <w:t>–  nazwa</w:t>
            </w:r>
            <w:proofErr w:type="gramEnd"/>
            <w:r w:rsidRPr="00481BC7">
              <w:rPr>
                <w:rFonts w:asciiTheme="minorHAnsi" w:hAnsiTheme="minorHAnsi" w:cstheme="minorHAnsi"/>
                <w:b/>
                <w:bCs/>
                <w:iCs/>
                <w:szCs w:val="24"/>
              </w:rPr>
              <w:t>, adres do korespondencji</w:t>
            </w:r>
          </w:p>
        </w:tc>
      </w:tr>
      <w:tr w:rsidR="00481BC7" w:rsidRPr="00481BC7" w14:paraId="5DECD90E" w14:textId="77777777" w:rsidTr="00693242">
        <w:trPr>
          <w:trHeight w:val="986"/>
        </w:trPr>
        <w:tc>
          <w:tcPr>
            <w:tcW w:w="709" w:type="dxa"/>
            <w:vAlign w:val="center"/>
          </w:tcPr>
          <w:p w14:paraId="1F9A1D5E" w14:textId="77777777" w:rsidR="00481BC7" w:rsidRPr="00481BC7" w:rsidRDefault="00481BC7" w:rsidP="00693242">
            <w:pPr>
              <w:spacing w:line="360" w:lineRule="auto"/>
              <w:jc w:val="center"/>
              <w:rPr>
                <w:rFonts w:asciiTheme="minorHAnsi" w:hAnsiTheme="minorHAnsi" w:cstheme="minorHAnsi"/>
                <w:b/>
                <w:szCs w:val="24"/>
              </w:rPr>
            </w:pPr>
          </w:p>
          <w:p w14:paraId="76655B03" w14:textId="77777777" w:rsidR="00481BC7" w:rsidRPr="00481BC7" w:rsidRDefault="00481BC7" w:rsidP="00693242">
            <w:pPr>
              <w:spacing w:line="360" w:lineRule="auto"/>
              <w:jc w:val="center"/>
              <w:rPr>
                <w:rFonts w:asciiTheme="minorHAnsi" w:hAnsiTheme="minorHAnsi" w:cstheme="minorHAnsi"/>
                <w:b/>
                <w:szCs w:val="24"/>
              </w:rPr>
            </w:pPr>
            <w:r w:rsidRPr="00481BC7">
              <w:rPr>
                <w:rFonts w:asciiTheme="minorHAnsi" w:hAnsiTheme="minorHAnsi" w:cstheme="minorHAnsi"/>
                <w:b/>
                <w:szCs w:val="24"/>
              </w:rPr>
              <w:t>1.</w:t>
            </w:r>
          </w:p>
        </w:tc>
        <w:tc>
          <w:tcPr>
            <w:tcW w:w="3253" w:type="dxa"/>
            <w:vAlign w:val="center"/>
          </w:tcPr>
          <w:p w14:paraId="29618750" w14:textId="77777777" w:rsidR="00481BC7" w:rsidRPr="00481BC7" w:rsidRDefault="00481BC7" w:rsidP="00693242">
            <w:pPr>
              <w:spacing w:line="360" w:lineRule="auto"/>
              <w:jc w:val="center"/>
              <w:rPr>
                <w:rFonts w:asciiTheme="minorHAnsi" w:hAnsiTheme="minorHAnsi" w:cstheme="minorHAnsi"/>
                <w:szCs w:val="24"/>
              </w:rPr>
            </w:pPr>
          </w:p>
        </w:tc>
        <w:tc>
          <w:tcPr>
            <w:tcW w:w="1559" w:type="dxa"/>
            <w:vAlign w:val="center"/>
          </w:tcPr>
          <w:p w14:paraId="1D90E068" w14:textId="77777777" w:rsidR="00481BC7" w:rsidRPr="00481BC7" w:rsidRDefault="00481BC7" w:rsidP="00693242">
            <w:pPr>
              <w:spacing w:line="360" w:lineRule="auto"/>
              <w:jc w:val="center"/>
              <w:rPr>
                <w:rFonts w:asciiTheme="minorHAnsi" w:hAnsiTheme="minorHAnsi" w:cstheme="minorHAnsi"/>
                <w:szCs w:val="24"/>
              </w:rPr>
            </w:pPr>
          </w:p>
        </w:tc>
        <w:tc>
          <w:tcPr>
            <w:tcW w:w="1274" w:type="dxa"/>
            <w:vAlign w:val="center"/>
          </w:tcPr>
          <w:p w14:paraId="59FDAF2D" w14:textId="77777777" w:rsidR="00481BC7" w:rsidRPr="00481BC7" w:rsidRDefault="00481BC7" w:rsidP="00693242">
            <w:pPr>
              <w:spacing w:line="360" w:lineRule="auto"/>
              <w:jc w:val="center"/>
              <w:rPr>
                <w:rFonts w:asciiTheme="minorHAnsi" w:hAnsiTheme="minorHAnsi" w:cstheme="minorHAnsi"/>
                <w:szCs w:val="24"/>
              </w:rPr>
            </w:pPr>
          </w:p>
        </w:tc>
        <w:tc>
          <w:tcPr>
            <w:tcW w:w="2805" w:type="dxa"/>
            <w:vAlign w:val="center"/>
          </w:tcPr>
          <w:p w14:paraId="7436306E" w14:textId="77777777" w:rsidR="00481BC7" w:rsidRPr="00481BC7" w:rsidRDefault="00481BC7" w:rsidP="00693242">
            <w:pPr>
              <w:spacing w:line="360" w:lineRule="auto"/>
              <w:jc w:val="center"/>
              <w:rPr>
                <w:rFonts w:asciiTheme="minorHAnsi" w:hAnsiTheme="minorHAnsi" w:cstheme="minorHAnsi"/>
                <w:szCs w:val="24"/>
              </w:rPr>
            </w:pPr>
          </w:p>
        </w:tc>
      </w:tr>
      <w:tr w:rsidR="00481BC7" w:rsidRPr="00481BC7" w14:paraId="35A34376" w14:textId="77777777" w:rsidTr="00693242">
        <w:trPr>
          <w:trHeight w:val="1127"/>
        </w:trPr>
        <w:tc>
          <w:tcPr>
            <w:tcW w:w="709" w:type="dxa"/>
            <w:vAlign w:val="center"/>
          </w:tcPr>
          <w:p w14:paraId="624FD9E8" w14:textId="77777777" w:rsidR="00481BC7" w:rsidRPr="00481BC7" w:rsidRDefault="00481BC7" w:rsidP="00693242">
            <w:pPr>
              <w:spacing w:line="360" w:lineRule="auto"/>
              <w:jc w:val="center"/>
              <w:rPr>
                <w:rFonts w:asciiTheme="minorHAnsi" w:hAnsiTheme="minorHAnsi" w:cstheme="minorHAnsi"/>
                <w:b/>
                <w:szCs w:val="24"/>
              </w:rPr>
            </w:pPr>
          </w:p>
          <w:p w14:paraId="2C6781BC" w14:textId="77777777" w:rsidR="00481BC7" w:rsidRPr="00481BC7" w:rsidRDefault="00481BC7" w:rsidP="00693242">
            <w:pPr>
              <w:spacing w:line="360" w:lineRule="auto"/>
              <w:jc w:val="center"/>
              <w:rPr>
                <w:rFonts w:asciiTheme="minorHAnsi" w:hAnsiTheme="minorHAnsi" w:cstheme="minorHAnsi"/>
                <w:b/>
                <w:szCs w:val="24"/>
              </w:rPr>
            </w:pPr>
            <w:r w:rsidRPr="00481BC7">
              <w:rPr>
                <w:rFonts w:asciiTheme="minorHAnsi" w:hAnsiTheme="minorHAnsi" w:cstheme="minorHAnsi"/>
                <w:b/>
                <w:szCs w:val="24"/>
              </w:rPr>
              <w:t>2.</w:t>
            </w:r>
          </w:p>
        </w:tc>
        <w:tc>
          <w:tcPr>
            <w:tcW w:w="3253" w:type="dxa"/>
            <w:vAlign w:val="center"/>
          </w:tcPr>
          <w:p w14:paraId="19E8C4B8" w14:textId="77777777" w:rsidR="00481BC7" w:rsidRPr="00481BC7" w:rsidRDefault="00481BC7" w:rsidP="00693242">
            <w:pPr>
              <w:spacing w:line="360" w:lineRule="auto"/>
              <w:jc w:val="center"/>
              <w:rPr>
                <w:rFonts w:asciiTheme="minorHAnsi" w:hAnsiTheme="minorHAnsi" w:cstheme="minorHAnsi"/>
                <w:szCs w:val="24"/>
              </w:rPr>
            </w:pPr>
          </w:p>
        </w:tc>
        <w:tc>
          <w:tcPr>
            <w:tcW w:w="1559" w:type="dxa"/>
            <w:vAlign w:val="center"/>
          </w:tcPr>
          <w:p w14:paraId="11CF7BE5" w14:textId="77777777" w:rsidR="00481BC7" w:rsidRPr="00481BC7" w:rsidRDefault="00481BC7" w:rsidP="00693242">
            <w:pPr>
              <w:spacing w:line="360" w:lineRule="auto"/>
              <w:jc w:val="center"/>
              <w:rPr>
                <w:rFonts w:asciiTheme="minorHAnsi" w:hAnsiTheme="minorHAnsi" w:cstheme="minorHAnsi"/>
                <w:szCs w:val="24"/>
              </w:rPr>
            </w:pPr>
          </w:p>
        </w:tc>
        <w:tc>
          <w:tcPr>
            <w:tcW w:w="1274" w:type="dxa"/>
            <w:vAlign w:val="center"/>
          </w:tcPr>
          <w:p w14:paraId="5FD0CABE" w14:textId="77777777" w:rsidR="00481BC7" w:rsidRPr="00481BC7" w:rsidRDefault="00481BC7" w:rsidP="00693242">
            <w:pPr>
              <w:spacing w:line="360" w:lineRule="auto"/>
              <w:jc w:val="center"/>
              <w:rPr>
                <w:rFonts w:asciiTheme="minorHAnsi" w:hAnsiTheme="minorHAnsi" w:cstheme="minorHAnsi"/>
                <w:szCs w:val="24"/>
              </w:rPr>
            </w:pPr>
          </w:p>
        </w:tc>
        <w:tc>
          <w:tcPr>
            <w:tcW w:w="2805" w:type="dxa"/>
            <w:vAlign w:val="center"/>
          </w:tcPr>
          <w:p w14:paraId="67FED0F5" w14:textId="77777777" w:rsidR="00481BC7" w:rsidRPr="00481BC7" w:rsidRDefault="00481BC7" w:rsidP="00693242">
            <w:pPr>
              <w:spacing w:line="360" w:lineRule="auto"/>
              <w:jc w:val="center"/>
              <w:rPr>
                <w:rFonts w:asciiTheme="minorHAnsi" w:hAnsiTheme="minorHAnsi" w:cstheme="minorHAnsi"/>
                <w:szCs w:val="24"/>
              </w:rPr>
            </w:pPr>
          </w:p>
        </w:tc>
      </w:tr>
      <w:tr w:rsidR="00481BC7" w:rsidRPr="00481BC7" w14:paraId="0005037E" w14:textId="77777777" w:rsidTr="00693242">
        <w:trPr>
          <w:trHeight w:val="1127"/>
        </w:trPr>
        <w:tc>
          <w:tcPr>
            <w:tcW w:w="709" w:type="dxa"/>
            <w:vAlign w:val="center"/>
          </w:tcPr>
          <w:p w14:paraId="535FD464" w14:textId="77777777" w:rsidR="00481BC7" w:rsidRPr="00481BC7" w:rsidRDefault="00481BC7" w:rsidP="00693242">
            <w:pPr>
              <w:spacing w:line="360" w:lineRule="auto"/>
              <w:jc w:val="center"/>
              <w:rPr>
                <w:rFonts w:asciiTheme="minorHAnsi" w:hAnsiTheme="minorHAnsi" w:cstheme="minorHAnsi"/>
                <w:b/>
                <w:szCs w:val="24"/>
              </w:rPr>
            </w:pPr>
          </w:p>
          <w:p w14:paraId="1E63E7F5" w14:textId="77777777" w:rsidR="00481BC7" w:rsidRPr="00481BC7" w:rsidRDefault="00481BC7" w:rsidP="00693242">
            <w:pPr>
              <w:spacing w:line="360" w:lineRule="auto"/>
              <w:jc w:val="center"/>
              <w:rPr>
                <w:rFonts w:asciiTheme="minorHAnsi" w:hAnsiTheme="minorHAnsi" w:cstheme="minorHAnsi"/>
                <w:b/>
                <w:szCs w:val="24"/>
              </w:rPr>
            </w:pPr>
            <w:r w:rsidRPr="00481BC7">
              <w:rPr>
                <w:rFonts w:asciiTheme="minorHAnsi" w:hAnsiTheme="minorHAnsi" w:cstheme="minorHAnsi"/>
                <w:b/>
                <w:szCs w:val="24"/>
              </w:rPr>
              <w:t>3.</w:t>
            </w:r>
          </w:p>
        </w:tc>
        <w:tc>
          <w:tcPr>
            <w:tcW w:w="3253" w:type="dxa"/>
            <w:vAlign w:val="center"/>
          </w:tcPr>
          <w:p w14:paraId="79C65D7E" w14:textId="77777777" w:rsidR="00481BC7" w:rsidRPr="00481BC7" w:rsidRDefault="00481BC7" w:rsidP="00693242">
            <w:pPr>
              <w:spacing w:line="360" w:lineRule="auto"/>
              <w:jc w:val="center"/>
              <w:rPr>
                <w:rFonts w:asciiTheme="minorHAnsi" w:hAnsiTheme="minorHAnsi" w:cstheme="minorHAnsi"/>
                <w:szCs w:val="24"/>
              </w:rPr>
            </w:pPr>
          </w:p>
        </w:tc>
        <w:tc>
          <w:tcPr>
            <w:tcW w:w="1559" w:type="dxa"/>
            <w:vAlign w:val="center"/>
          </w:tcPr>
          <w:p w14:paraId="49FDB384" w14:textId="77777777" w:rsidR="00481BC7" w:rsidRPr="00481BC7" w:rsidRDefault="00481BC7" w:rsidP="00693242">
            <w:pPr>
              <w:spacing w:line="360" w:lineRule="auto"/>
              <w:jc w:val="center"/>
              <w:rPr>
                <w:rFonts w:asciiTheme="minorHAnsi" w:hAnsiTheme="minorHAnsi" w:cstheme="minorHAnsi"/>
                <w:szCs w:val="24"/>
              </w:rPr>
            </w:pPr>
          </w:p>
        </w:tc>
        <w:tc>
          <w:tcPr>
            <w:tcW w:w="1274" w:type="dxa"/>
            <w:vAlign w:val="center"/>
          </w:tcPr>
          <w:p w14:paraId="24DCBBD3" w14:textId="77777777" w:rsidR="00481BC7" w:rsidRPr="00481BC7" w:rsidRDefault="00481BC7" w:rsidP="00693242">
            <w:pPr>
              <w:spacing w:line="360" w:lineRule="auto"/>
              <w:jc w:val="center"/>
              <w:rPr>
                <w:rFonts w:asciiTheme="minorHAnsi" w:hAnsiTheme="minorHAnsi" w:cstheme="minorHAnsi"/>
                <w:szCs w:val="24"/>
              </w:rPr>
            </w:pPr>
          </w:p>
        </w:tc>
        <w:tc>
          <w:tcPr>
            <w:tcW w:w="2805" w:type="dxa"/>
            <w:vAlign w:val="center"/>
          </w:tcPr>
          <w:p w14:paraId="431E6492" w14:textId="77777777" w:rsidR="00481BC7" w:rsidRPr="00481BC7" w:rsidRDefault="00481BC7" w:rsidP="00693242">
            <w:pPr>
              <w:spacing w:line="360" w:lineRule="auto"/>
              <w:jc w:val="center"/>
              <w:rPr>
                <w:rFonts w:asciiTheme="minorHAnsi" w:hAnsiTheme="minorHAnsi" w:cstheme="minorHAnsi"/>
                <w:szCs w:val="24"/>
              </w:rPr>
            </w:pPr>
          </w:p>
        </w:tc>
      </w:tr>
    </w:tbl>
    <w:p w14:paraId="110D0D04" w14:textId="77777777" w:rsidR="00B538B4" w:rsidRPr="00481BC7" w:rsidRDefault="00B538B4" w:rsidP="00B538B4">
      <w:pPr>
        <w:spacing w:line="276" w:lineRule="auto"/>
        <w:jc w:val="both"/>
        <w:rPr>
          <w:rFonts w:asciiTheme="minorHAnsi" w:hAnsiTheme="minorHAnsi" w:cstheme="minorHAnsi"/>
          <w:szCs w:val="24"/>
        </w:rPr>
      </w:pPr>
    </w:p>
    <w:p w14:paraId="3CB9155D" w14:textId="77777777" w:rsidR="00B538B4" w:rsidRPr="00481BC7" w:rsidRDefault="00B538B4" w:rsidP="00B538B4">
      <w:pPr>
        <w:spacing w:line="276" w:lineRule="auto"/>
        <w:jc w:val="both"/>
        <w:rPr>
          <w:rFonts w:asciiTheme="minorHAnsi" w:hAnsiTheme="minorHAnsi" w:cstheme="minorHAnsi"/>
          <w:szCs w:val="24"/>
        </w:rPr>
      </w:pPr>
    </w:p>
    <w:p w14:paraId="2375727E" w14:textId="77777777" w:rsidR="00B538B4" w:rsidRPr="00481BC7" w:rsidRDefault="00B538B4" w:rsidP="00B538B4">
      <w:pPr>
        <w:spacing w:line="276" w:lineRule="auto"/>
        <w:jc w:val="both"/>
        <w:rPr>
          <w:rFonts w:asciiTheme="minorHAnsi" w:hAnsiTheme="minorHAnsi" w:cstheme="minorHAnsi"/>
          <w:szCs w:val="24"/>
        </w:rPr>
      </w:pPr>
    </w:p>
    <w:p w14:paraId="6BB62037" w14:textId="77777777" w:rsidR="00B538B4" w:rsidRPr="00481BC7" w:rsidRDefault="00B538B4" w:rsidP="00B538B4">
      <w:pPr>
        <w:shd w:val="clear" w:color="auto" w:fill="FFFFFF"/>
        <w:rPr>
          <w:rFonts w:asciiTheme="minorHAnsi" w:eastAsia="Calibri" w:hAnsiTheme="minorHAnsi" w:cstheme="minorHAnsi"/>
          <w:sz w:val="22"/>
        </w:rPr>
      </w:pPr>
      <w:r w:rsidRPr="00481BC7">
        <w:rPr>
          <w:rFonts w:asciiTheme="minorHAnsi" w:eastAsia="Calibri" w:hAnsiTheme="minorHAnsi" w:cstheme="minorHAnsi"/>
          <w:sz w:val="22"/>
        </w:rPr>
        <w:t xml:space="preserve">…………….………..………………..………………                   </w:t>
      </w:r>
      <w:r w:rsidRPr="00481BC7">
        <w:rPr>
          <w:rFonts w:asciiTheme="minorHAnsi" w:eastAsia="Calibri" w:hAnsiTheme="minorHAnsi" w:cstheme="minorHAnsi"/>
          <w:sz w:val="22"/>
        </w:rPr>
        <w:tab/>
        <w:t>………………</w:t>
      </w:r>
      <w:proofErr w:type="gramStart"/>
      <w:r w:rsidRPr="00481BC7">
        <w:rPr>
          <w:rFonts w:asciiTheme="minorHAnsi" w:eastAsia="Calibri" w:hAnsiTheme="minorHAnsi" w:cstheme="minorHAnsi"/>
          <w:sz w:val="22"/>
        </w:rPr>
        <w:t>…….</w:t>
      </w:r>
      <w:proofErr w:type="gramEnd"/>
      <w:r w:rsidRPr="00481BC7">
        <w:rPr>
          <w:rFonts w:asciiTheme="minorHAnsi" w:eastAsia="Calibri" w:hAnsiTheme="minorHAnsi" w:cstheme="minorHAnsi"/>
          <w:sz w:val="22"/>
        </w:rPr>
        <w:t>.……………………………………</w:t>
      </w:r>
      <w:proofErr w:type="gramStart"/>
      <w:r w:rsidRPr="00481BC7">
        <w:rPr>
          <w:rFonts w:asciiTheme="minorHAnsi" w:eastAsia="Calibri" w:hAnsiTheme="minorHAnsi" w:cstheme="minorHAnsi"/>
          <w:sz w:val="22"/>
        </w:rPr>
        <w:t>…….</w:t>
      </w:r>
      <w:proofErr w:type="gramEnd"/>
      <w:r w:rsidRPr="00481BC7">
        <w:rPr>
          <w:rFonts w:asciiTheme="minorHAnsi" w:eastAsia="Calibri" w:hAnsiTheme="minorHAnsi" w:cstheme="minorHAnsi"/>
          <w:sz w:val="22"/>
        </w:rPr>
        <w:br/>
        <w:t xml:space="preserve">      miejscowość, </w:t>
      </w:r>
      <w:proofErr w:type="gramStart"/>
      <w:r w:rsidRPr="00481BC7">
        <w:rPr>
          <w:rFonts w:asciiTheme="minorHAnsi" w:eastAsia="Calibri" w:hAnsiTheme="minorHAnsi" w:cstheme="minorHAnsi"/>
          <w:sz w:val="22"/>
        </w:rPr>
        <w:t xml:space="preserve">data  </w:t>
      </w:r>
      <w:r w:rsidRPr="00481BC7">
        <w:rPr>
          <w:rFonts w:asciiTheme="minorHAnsi" w:eastAsia="Calibri" w:hAnsiTheme="minorHAnsi" w:cstheme="minorHAnsi"/>
          <w:sz w:val="22"/>
        </w:rPr>
        <w:tab/>
      </w:r>
      <w:proofErr w:type="gramEnd"/>
      <w:r w:rsidRPr="00481BC7">
        <w:rPr>
          <w:rFonts w:asciiTheme="minorHAnsi" w:eastAsia="Calibri" w:hAnsiTheme="minorHAnsi" w:cstheme="minorHAnsi"/>
          <w:sz w:val="22"/>
        </w:rPr>
        <w:tab/>
        <w:t xml:space="preserve">                            </w:t>
      </w:r>
      <w:r w:rsidRPr="00481BC7">
        <w:rPr>
          <w:rFonts w:asciiTheme="minorHAnsi" w:eastAsia="Calibri" w:hAnsiTheme="minorHAnsi" w:cstheme="minorHAnsi"/>
          <w:sz w:val="22"/>
        </w:rPr>
        <w:tab/>
      </w:r>
      <w:r w:rsidRPr="00481BC7">
        <w:rPr>
          <w:rFonts w:asciiTheme="minorHAnsi" w:eastAsia="Calibri" w:hAnsiTheme="minorHAnsi" w:cstheme="minorHAnsi"/>
          <w:sz w:val="22"/>
        </w:rPr>
        <w:tab/>
        <w:t>podpis i pieczątka osoby uprawnionej</w:t>
      </w:r>
    </w:p>
    <w:p w14:paraId="44FED305" w14:textId="77777777" w:rsidR="00B538B4" w:rsidRPr="00B538B4" w:rsidRDefault="00B538B4" w:rsidP="00B538B4">
      <w:pPr>
        <w:spacing w:line="276" w:lineRule="auto"/>
        <w:jc w:val="right"/>
        <w:rPr>
          <w:rFonts w:asciiTheme="minorHAnsi" w:hAnsiTheme="minorHAnsi" w:cstheme="minorHAnsi"/>
          <w:color w:val="EE0000"/>
          <w:szCs w:val="24"/>
        </w:rPr>
      </w:pPr>
    </w:p>
    <w:p w14:paraId="316DBA68" w14:textId="6080D9C5" w:rsidR="00B538B4" w:rsidRPr="003006D3" w:rsidRDefault="00B538B4" w:rsidP="00CF4A7C">
      <w:pPr>
        <w:spacing w:after="160" w:line="259" w:lineRule="auto"/>
        <w:rPr>
          <w:rFonts w:asciiTheme="minorHAnsi" w:hAnsiTheme="minorHAnsi" w:cstheme="minorHAnsi"/>
          <w:color w:val="EE0000"/>
          <w:szCs w:val="24"/>
        </w:rPr>
      </w:pPr>
    </w:p>
    <w:sectPr w:rsidR="00B538B4" w:rsidRPr="003006D3" w:rsidSect="00B05D4B">
      <w:headerReference w:type="default" r:id="rId8"/>
      <w:pgSz w:w="11906" w:h="16838"/>
      <w:pgMar w:top="1417" w:right="1417" w:bottom="1417" w:left="1560" w:header="708" w:footer="28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1C7F9BF" w14:textId="77777777" w:rsidR="00803D3C" w:rsidRDefault="00803D3C" w:rsidP="00C31D82">
      <w:pPr>
        <w:spacing w:line="240" w:lineRule="auto"/>
      </w:pPr>
      <w:r>
        <w:separator/>
      </w:r>
    </w:p>
  </w:endnote>
  <w:endnote w:type="continuationSeparator" w:id="0">
    <w:p w14:paraId="1D286475" w14:textId="77777777" w:rsidR="00803D3C" w:rsidRDefault="00803D3C" w:rsidP="00C31D82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Ubuntu Light">
    <w:charset w:val="00"/>
    <w:family w:val="swiss"/>
    <w:pitch w:val="variable"/>
    <w:sig w:usb0="E00002FF" w:usb1="5000205B" w:usb2="00000000" w:usb3="00000000" w:csb0="0000009F" w:csb1="00000000"/>
  </w:font>
  <w:font w:name="Ubuntu">
    <w:charset w:val="00"/>
    <w:family w:val="swiss"/>
    <w:pitch w:val="variable"/>
    <w:sig w:usb0="E00002FF" w:usb1="5000205B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font1261">
    <w:altName w:val="Calibri"/>
    <w:charset w:val="EE"/>
    <w:family w:val="auto"/>
    <w:pitch w:val="variable"/>
  </w:font>
  <w:font w:name="FuturaPL">
    <w:altName w:val="Times New Roman"/>
    <w:charset w:val="00"/>
    <w:family w:val="auto"/>
    <w:pitch w:val="variable"/>
  </w:font>
  <w:font w:name="font1267">
    <w:altName w:val="Calibri"/>
    <w:charset w:val="EE"/>
    <w:family w:val="auto"/>
    <w:pitch w:val="variable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ind">
    <w:altName w:val="Calibri"/>
    <w:charset w:val="EE"/>
    <w:family w:val="auto"/>
    <w:pitch w:val="variable"/>
    <w:sig w:usb0="00008007" w:usb1="00000000" w:usb2="00000000" w:usb3="00000000" w:csb0="00000093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1C4A801" w14:textId="77777777" w:rsidR="00803D3C" w:rsidRDefault="00803D3C" w:rsidP="00C31D82">
      <w:pPr>
        <w:spacing w:line="240" w:lineRule="auto"/>
      </w:pPr>
      <w:r>
        <w:separator/>
      </w:r>
    </w:p>
  </w:footnote>
  <w:footnote w:type="continuationSeparator" w:id="0">
    <w:p w14:paraId="3E845C6B" w14:textId="77777777" w:rsidR="00803D3C" w:rsidRDefault="00803D3C" w:rsidP="00C31D82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84DF66" w14:textId="44724F94" w:rsidR="002269B0" w:rsidRPr="006A02FC" w:rsidRDefault="00EB662A" w:rsidP="006A02FC">
    <w:pPr>
      <w:pStyle w:val="Nagwek"/>
      <w:tabs>
        <w:tab w:val="clear" w:pos="4536"/>
        <w:tab w:val="clear" w:pos="9072"/>
      </w:tabs>
      <w:spacing w:before="60"/>
      <w:ind w:right="-709"/>
      <w:rPr>
        <w:rFonts w:ascii="Hind" w:hAnsi="Hind" w:cs="Hind"/>
        <w:b/>
        <w:color w:val="F05A28"/>
        <w:sz w:val="16"/>
        <w:szCs w:val="16"/>
      </w:rPr>
    </w:pPr>
    <w:r>
      <w:rPr>
        <w:rFonts w:ascii="Hind" w:hAnsi="Hind" w:cs="Hind"/>
        <w:b/>
        <w:noProof/>
        <w:color w:val="F05A28"/>
        <w:sz w:val="16"/>
        <w:szCs w:val="16"/>
        <w:lang w:eastAsia="pl-PL"/>
      </w:rPr>
      <w:drawing>
        <wp:inline distT="0" distB="0" distL="0" distR="0" wp14:anchorId="7DDCEFB8" wp14:editId="302B58C2">
          <wp:extent cx="5661660" cy="579120"/>
          <wp:effectExtent l="0" t="0" r="0" b="0"/>
          <wp:docPr id="1749834423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61660" cy="5791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6A02FC">
      <w:rPr>
        <w:rFonts w:ascii="Hind" w:hAnsi="Hind" w:cs="Hind"/>
        <w:b/>
        <w:color w:val="F05A28"/>
        <w:sz w:val="16"/>
        <w:szCs w:val="16"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multilevel"/>
    <w:tmpl w:val="4F641E44"/>
    <w:name w:val="WW8Num1"/>
    <w:lvl w:ilvl="0">
      <w:start w:val="1"/>
      <w:numFmt w:val="decimal"/>
      <w:lvlText w:val="%1"/>
      <w:lvlJc w:val="left"/>
      <w:pPr>
        <w:tabs>
          <w:tab w:val="num" w:pos="390"/>
        </w:tabs>
        <w:ind w:left="390" w:hanging="390"/>
      </w:pPr>
    </w:lvl>
    <w:lvl w:ilvl="1">
      <w:start w:val="1"/>
      <w:numFmt w:val="decimal"/>
      <w:lvlText w:val="1.%2"/>
      <w:lvlJc w:val="left"/>
      <w:pPr>
        <w:tabs>
          <w:tab w:val="num" w:pos="708"/>
        </w:tabs>
        <w:ind w:left="532" w:hanging="390"/>
      </w:pPr>
      <w:rPr>
        <w:rFonts w:hint="default"/>
        <w:b w:val="0"/>
        <w:color w:val="000000"/>
        <w:sz w:val="20"/>
        <w:szCs w:val="20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</w:lvl>
  </w:abstractNum>
  <w:abstractNum w:abstractNumId="1" w15:restartNumberingAfterBreak="0">
    <w:nsid w:val="00000002"/>
    <w:multiLevelType w:val="multilevel"/>
    <w:tmpl w:val="CB226310"/>
    <w:name w:val="WWNum1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b/>
        <w:bCs/>
        <w:i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>
        <w:b w:val="0"/>
        <w:bCs/>
      </w:rPr>
    </w:lvl>
    <w:lvl w:ilvl="2">
      <w:start w:val="1"/>
      <w:numFmt w:val="decimal"/>
      <w:lvlText w:val="%2.%3."/>
      <w:lvlJc w:val="left"/>
      <w:pPr>
        <w:tabs>
          <w:tab w:val="num" w:pos="0"/>
        </w:tabs>
        <w:ind w:left="2340" w:hanging="360"/>
      </w:pPr>
    </w:lvl>
    <w:lvl w:ilvl="3">
      <w:start w:val="1"/>
      <w:numFmt w:val="decimal"/>
      <w:lvlText w:val="%2.%3.%4)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6480" w:hanging="180"/>
      </w:pPr>
    </w:lvl>
  </w:abstractNum>
  <w:abstractNum w:abstractNumId="2" w15:restartNumberingAfterBreak="0">
    <w:nsid w:val="00000004"/>
    <w:multiLevelType w:val="multilevel"/>
    <w:tmpl w:val="65C0E35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00000005"/>
    <w:multiLevelType w:val="multilevel"/>
    <w:tmpl w:val="00000005"/>
    <w:name w:val="WWNum4"/>
    <w:lvl w:ilvl="0">
      <w:start w:val="1"/>
      <w:numFmt w:val="lowerLetter"/>
      <w:lvlText w:val="%1)"/>
      <w:lvlJc w:val="left"/>
      <w:pPr>
        <w:tabs>
          <w:tab w:val="num" w:pos="0"/>
        </w:tabs>
        <w:ind w:left="1068" w:hanging="360"/>
      </w:pPr>
      <w:rPr>
        <w:i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788" w:hanging="360"/>
      </w:pPr>
    </w:lvl>
    <w:lvl w:ilvl="2">
      <w:start w:val="1"/>
      <w:numFmt w:val="decimal"/>
      <w:lvlText w:val="%2.%3."/>
      <w:lvlJc w:val="left"/>
      <w:pPr>
        <w:tabs>
          <w:tab w:val="num" w:pos="0"/>
        </w:tabs>
        <w:ind w:left="2688" w:hanging="36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3228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948" w:hanging="360"/>
      </w:p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4668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388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6108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6828" w:hanging="180"/>
      </w:pPr>
    </w:lvl>
  </w:abstractNum>
  <w:abstractNum w:abstractNumId="4" w15:restartNumberingAfterBreak="0">
    <w:nsid w:val="00000007"/>
    <w:multiLevelType w:val="multilevel"/>
    <w:tmpl w:val="C89211B8"/>
    <w:name w:val="WWNum6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b w:val="0"/>
        <w:bCs/>
        <w:sz w:val="24"/>
        <w:szCs w:val="24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2.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6480" w:hanging="180"/>
      </w:pPr>
    </w:lvl>
  </w:abstractNum>
  <w:abstractNum w:abstractNumId="5" w15:restartNumberingAfterBreak="0">
    <w:nsid w:val="00000009"/>
    <w:multiLevelType w:val="multilevel"/>
    <w:tmpl w:val="4FDAAF60"/>
    <w:lvl w:ilvl="0">
      <w:start w:val="1"/>
      <w:numFmt w:val="bullet"/>
      <w:lvlText w:val=""/>
      <w:lvlJc w:val="left"/>
      <w:pPr>
        <w:tabs>
          <w:tab w:val="num" w:pos="0"/>
        </w:tabs>
        <w:ind w:left="1512" w:hanging="360"/>
      </w:pPr>
      <w:rPr>
        <w:rFonts w:ascii="Symbol" w:hAnsi="Symbol"/>
        <w:color w:val="auto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232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952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672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92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112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832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552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272" w:hanging="360"/>
      </w:pPr>
      <w:rPr>
        <w:rFonts w:ascii="Wingdings" w:hAnsi="Wingdings"/>
      </w:rPr>
    </w:lvl>
  </w:abstractNum>
  <w:abstractNum w:abstractNumId="6" w15:restartNumberingAfterBreak="0">
    <w:nsid w:val="0000000B"/>
    <w:multiLevelType w:val="multilevel"/>
    <w:tmpl w:val="0000000B"/>
    <w:name w:val="WWNum10"/>
    <w:lvl w:ilvl="0">
      <w:start w:val="1"/>
      <w:numFmt w:val="lowerLetter"/>
      <w:lvlText w:val="%1)"/>
      <w:lvlJc w:val="left"/>
      <w:pPr>
        <w:tabs>
          <w:tab w:val="num" w:pos="0"/>
        </w:tabs>
        <w:ind w:left="144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160" w:hanging="360"/>
      </w:pPr>
    </w:lvl>
    <w:lvl w:ilvl="2">
      <w:start w:val="1"/>
      <w:numFmt w:val="lowerRoman"/>
      <w:lvlText w:val="%2.%3."/>
      <w:lvlJc w:val="right"/>
      <w:pPr>
        <w:tabs>
          <w:tab w:val="num" w:pos="0"/>
        </w:tabs>
        <w:ind w:left="2880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360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4320" w:hanging="360"/>
      </w:p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504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76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6480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7200" w:hanging="180"/>
      </w:pPr>
    </w:lvl>
  </w:abstractNum>
  <w:abstractNum w:abstractNumId="7" w15:restartNumberingAfterBreak="0">
    <w:nsid w:val="0000000F"/>
    <w:multiLevelType w:val="multilevel"/>
    <w:tmpl w:val="0000000F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  <w:rPr>
        <w:i w:val="0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</w:lvl>
  </w:abstractNum>
  <w:abstractNum w:abstractNumId="8" w15:restartNumberingAfterBreak="0">
    <w:nsid w:val="03EE7113"/>
    <w:multiLevelType w:val="hybridMultilevel"/>
    <w:tmpl w:val="8272EAF4"/>
    <w:lvl w:ilvl="0" w:tplc="17324AB4">
      <w:start w:val="1"/>
      <w:numFmt w:val="decimal"/>
      <w:lvlText w:val="%1)"/>
      <w:lvlJc w:val="left"/>
      <w:pPr>
        <w:ind w:left="720" w:hanging="360"/>
      </w:pPr>
      <w:rPr>
        <w:sz w:val="24"/>
        <w:szCs w:val="24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05995FFD"/>
    <w:multiLevelType w:val="hybridMultilevel"/>
    <w:tmpl w:val="50309BCE"/>
    <w:lvl w:ilvl="0" w:tplc="E25A52AE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0A050158"/>
    <w:multiLevelType w:val="hybridMultilevel"/>
    <w:tmpl w:val="93640B20"/>
    <w:lvl w:ilvl="0" w:tplc="E1EEF664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1" w15:restartNumberingAfterBreak="0">
    <w:nsid w:val="0AEC2720"/>
    <w:multiLevelType w:val="hybridMultilevel"/>
    <w:tmpl w:val="7C52E758"/>
    <w:lvl w:ilvl="0" w:tplc="E25A52AE">
      <w:start w:val="1"/>
      <w:numFmt w:val="bullet"/>
      <w:lvlText w:val=""/>
      <w:lvlJc w:val="left"/>
      <w:pPr>
        <w:ind w:left="18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2" w15:restartNumberingAfterBreak="0">
    <w:nsid w:val="0D3F5861"/>
    <w:multiLevelType w:val="multilevel"/>
    <w:tmpl w:val="43DCE08A"/>
    <w:lvl w:ilvl="0">
      <w:start w:val="1"/>
      <w:numFmt w:val="decimal"/>
      <w:lvlText w:val="%1)"/>
      <w:lvlJc w:val="left"/>
      <w:pPr>
        <w:tabs>
          <w:tab w:val="num" w:pos="-360"/>
        </w:tabs>
        <w:ind w:left="1152" w:hanging="360"/>
      </w:pPr>
    </w:lvl>
    <w:lvl w:ilvl="1">
      <w:start w:val="1"/>
      <w:numFmt w:val="lowerLetter"/>
      <w:lvlText w:val="%2."/>
      <w:lvlJc w:val="left"/>
      <w:pPr>
        <w:tabs>
          <w:tab w:val="num" w:pos="-360"/>
        </w:tabs>
        <w:ind w:left="1872" w:hanging="360"/>
      </w:pPr>
    </w:lvl>
    <w:lvl w:ilvl="2">
      <w:start w:val="1"/>
      <w:numFmt w:val="lowerRoman"/>
      <w:lvlText w:val="%2.%3."/>
      <w:lvlJc w:val="right"/>
      <w:pPr>
        <w:tabs>
          <w:tab w:val="num" w:pos="-360"/>
        </w:tabs>
        <w:ind w:left="2592" w:hanging="180"/>
      </w:pPr>
    </w:lvl>
    <w:lvl w:ilvl="3">
      <w:start w:val="1"/>
      <w:numFmt w:val="decimal"/>
      <w:lvlText w:val="%2.%3.%4."/>
      <w:lvlJc w:val="left"/>
      <w:pPr>
        <w:tabs>
          <w:tab w:val="num" w:pos="-360"/>
        </w:tabs>
        <w:ind w:left="3312" w:hanging="360"/>
      </w:pPr>
    </w:lvl>
    <w:lvl w:ilvl="4">
      <w:start w:val="1"/>
      <w:numFmt w:val="lowerLetter"/>
      <w:lvlText w:val="%2.%3.%4.%5."/>
      <w:lvlJc w:val="left"/>
      <w:pPr>
        <w:tabs>
          <w:tab w:val="num" w:pos="-360"/>
        </w:tabs>
        <w:ind w:left="4032" w:hanging="360"/>
      </w:pPr>
    </w:lvl>
    <w:lvl w:ilvl="5">
      <w:start w:val="1"/>
      <w:numFmt w:val="lowerRoman"/>
      <w:lvlText w:val="%2.%3.%4.%5.%6."/>
      <w:lvlJc w:val="right"/>
      <w:pPr>
        <w:tabs>
          <w:tab w:val="num" w:pos="-360"/>
        </w:tabs>
        <w:ind w:left="4752" w:hanging="180"/>
      </w:pPr>
    </w:lvl>
    <w:lvl w:ilvl="6">
      <w:start w:val="1"/>
      <w:numFmt w:val="decimal"/>
      <w:lvlText w:val="%2.%3.%4.%5.%6.%7."/>
      <w:lvlJc w:val="left"/>
      <w:pPr>
        <w:tabs>
          <w:tab w:val="num" w:pos="-360"/>
        </w:tabs>
        <w:ind w:left="5472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-360"/>
        </w:tabs>
        <w:ind w:left="6192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-360"/>
        </w:tabs>
        <w:ind w:left="6912" w:hanging="180"/>
      </w:pPr>
    </w:lvl>
  </w:abstractNum>
  <w:abstractNum w:abstractNumId="13" w15:restartNumberingAfterBreak="0">
    <w:nsid w:val="132B7BE0"/>
    <w:multiLevelType w:val="hybridMultilevel"/>
    <w:tmpl w:val="2292A8B6"/>
    <w:lvl w:ilvl="0" w:tplc="04150017">
      <w:start w:val="1"/>
      <w:numFmt w:val="lowerLetter"/>
      <w:lvlText w:val="%1)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13A71EEA"/>
    <w:multiLevelType w:val="hybridMultilevel"/>
    <w:tmpl w:val="156670F6"/>
    <w:lvl w:ilvl="0" w:tplc="FFFFFFFF">
      <w:start w:val="1"/>
      <w:numFmt w:val="lowerLetter"/>
      <w:lvlText w:val="%1)"/>
      <w:lvlJc w:val="left"/>
      <w:pPr>
        <w:ind w:left="1440" w:hanging="360"/>
      </w:pPr>
    </w:lvl>
    <w:lvl w:ilvl="1" w:tplc="FFFFFFFF">
      <w:start w:val="1"/>
      <w:numFmt w:val="lowerLetter"/>
      <w:lvlText w:val="%2."/>
      <w:lvlJc w:val="left"/>
      <w:pPr>
        <w:ind w:left="2160" w:hanging="360"/>
      </w:pPr>
    </w:lvl>
    <w:lvl w:ilvl="2" w:tplc="FFFFFFFF">
      <w:start w:val="1"/>
      <w:numFmt w:val="lowerRoman"/>
      <w:lvlText w:val="%3."/>
      <w:lvlJc w:val="right"/>
      <w:pPr>
        <w:ind w:left="2880" w:hanging="180"/>
      </w:pPr>
    </w:lvl>
    <w:lvl w:ilvl="3" w:tplc="FFFFFFFF">
      <w:start w:val="1"/>
      <w:numFmt w:val="decimal"/>
      <w:lvlText w:val="%4."/>
      <w:lvlJc w:val="left"/>
      <w:pPr>
        <w:ind w:left="3600" w:hanging="360"/>
      </w:pPr>
    </w:lvl>
    <w:lvl w:ilvl="4" w:tplc="FFFFFFFF" w:tentative="1">
      <w:start w:val="1"/>
      <w:numFmt w:val="lowerLetter"/>
      <w:lvlText w:val="%5."/>
      <w:lvlJc w:val="left"/>
      <w:pPr>
        <w:ind w:left="4320" w:hanging="360"/>
      </w:pPr>
    </w:lvl>
    <w:lvl w:ilvl="5" w:tplc="FFFFFFFF" w:tentative="1">
      <w:start w:val="1"/>
      <w:numFmt w:val="lowerRoman"/>
      <w:lvlText w:val="%6."/>
      <w:lvlJc w:val="right"/>
      <w:pPr>
        <w:ind w:left="5040" w:hanging="180"/>
      </w:pPr>
    </w:lvl>
    <w:lvl w:ilvl="6" w:tplc="FFFFFFFF" w:tentative="1">
      <w:start w:val="1"/>
      <w:numFmt w:val="decimal"/>
      <w:lvlText w:val="%7."/>
      <w:lvlJc w:val="left"/>
      <w:pPr>
        <w:ind w:left="5760" w:hanging="360"/>
      </w:pPr>
    </w:lvl>
    <w:lvl w:ilvl="7" w:tplc="FFFFFFFF" w:tentative="1">
      <w:start w:val="1"/>
      <w:numFmt w:val="lowerLetter"/>
      <w:lvlText w:val="%8."/>
      <w:lvlJc w:val="left"/>
      <w:pPr>
        <w:ind w:left="6480" w:hanging="360"/>
      </w:pPr>
    </w:lvl>
    <w:lvl w:ilvl="8" w:tplc="FFFFFFFF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5" w15:restartNumberingAfterBreak="0">
    <w:nsid w:val="16B25EDC"/>
    <w:multiLevelType w:val="multilevel"/>
    <w:tmpl w:val="0FA46200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  <w:b/>
        <w:bCs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  <w:b/>
        <w:bCs w:val="0"/>
        <w:color w:val="auto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6" w15:restartNumberingAfterBreak="0">
    <w:nsid w:val="19F34416"/>
    <w:multiLevelType w:val="hybridMultilevel"/>
    <w:tmpl w:val="6B7A8A32"/>
    <w:lvl w:ilvl="0" w:tplc="5720D5D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1CD12C28"/>
    <w:multiLevelType w:val="multilevel"/>
    <w:tmpl w:val="698EFF20"/>
    <w:name w:val="WWNum72"/>
    <w:lvl w:ilvl="0">
      <w:start w:val="2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  <w:rPr>
        <w:rFonts w:hint="default"/>
        <w:b w:val="0"/>
        <w:bCs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hint="default"/>
      </w:rPr>
    </w:lvl>
  </w:abstractNum>
  <w:abstractNum w:abstractNumId="18" w15:restartNumberingAfterBreak="0">
    <w:nsid w:val="1DE229AC"/>
    <w:multiLevelType w:val="multilevel"/>
    <w:tmpl w:val="81C4DEA4"/>
    <w:lvl w:ilvl="0">
      <w:start w:val="2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hint="default"/>
        <w:b/>
        <w:bCs/>
        <w:sz w:val="24"/>
        <w:szCs w:val="28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  <w:rPr>
        <w:rFonts w:hint="default"/>
        <w:b w:val="0"/>
        <w:bCs/>
        <w:color w:val="auto"/>
        <w:sz w:val="24"/>
        <w:szCs w:val="24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rFonts w:hint="default"/>
      </w:rPr>
    </w:lvl>
    <w:lvl w:ilvl="3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hint="default"/>
      </w:rPr>
    </w:lvl>
  </w:abstractNum>
  <w:abstractNum w:abstractNumId="19" w15:restartNumberingAfterBreak="0">
    <w:nsid w:val="238D10CE"/>
    <w:multiLevelType w:val="hybridMultilevel"/>
    <w:tmpl w:val="E5A46D7C"/>
    <w:lvl w:ilvl="0" w:tplc="E1EEF664">
      <w:start w:val="1"/>
      <w:numFmt w:val="bullet"/>
      <w:lvlText w:val=""/>
      <w:lvlJc w:val="left"/>
      <w:pPr>
        <w:ind w:left="106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0" w15:restartNumberingAfterBreak="0">
    <w:nsid w:val="276910D5"/>
    <w:multiLevelType w:val="multilevel"/>
    <w:tmpl w:val="8FC86C8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b w:val="0"/>
        <w:bCs/>
        <w:color w:val="auto"/>
        <w:sz w:val="24"/>
        <w:szCs w:val="24"/>
      </w:rPr>
    </w:lvl>
    <w:lvl w:ilvl="2">
      <w:start w:val="1"/>
      <w:numFmt w:val="decimal"/>
      <w:isLgl/>
      <w:lvlText w:val="%1.%2.%3."/>
      <w:lvlJc w:val="left"/>
      <w:pPr>
        <w:ind w:left="1428" w:hanging="720"/>
      </w:pPr>
      <w:rPr>
        <w:rFonts w:hint="default"/>
        <w:b w:val="0"/>
        <w:bCs w:val="0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21" w15:restartNumberingAfterBreak="0">
    <w:nsid w:val="2A1F1983"/>
    <w:multiLevelType w:val="hybridMultilevel"/>
    <w:tmpl w:val="C98A6AF4"/>
    <w:lvl w:ilvl="0" w:tplc="E25A52AE">
      <w:start w:val="1"/>
      <w:numFmt w:val="bullet"/>
      <w:lvlText w:val=""/>
      <w:lvlJc w:val="left"/>
      <w:pPr>
        <w:ind w:left="163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35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7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9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51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23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95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7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97" w:hanging="360"/>
      </w:pPr>
      <w:rPr>
        <w:rFonts w:ascii="Wingdings" w:hAnsi="Wingdings" w:hint="default"/>
      </w:rPr>
    </w:lvl>
  </w:abstractNum>
  <w:abstractNum w:abstractNumId="22" w15:restartNumberingAfterBreak="0">
    <w:nsid w:val="2B7A3364"/>
    <w:multiLevelType w:val="multilevel"/>
    <w:tmpl w:val="15548CEE"/>
    <w:name w:val="WWNum142"/>
    <w:lvl w:ilvl="0">
      <w:start w:val="9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hint="default"/>
        <w:b/>
        <w:bCs w:val="0"/>
        <w:i w:val="0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hint="default"/>
      </w:rPr>
    </w:lvl>
  </w:abstractNum>
  <w:abstractNum w:abstractNumId="23" w15:restartNumberingAfterBreak="0">
    <w:nsid w:val="2E1634E2"/>
    <w:multiLevelType w:val="hybridMultilevel"/>
    <w:tmpl w:val="96526B58"/>
    <w:lvl w:ilvl="0" w:tplc="04150001">
      <w:start w:val="1"/>
      <w:numFmt w:val="bullet"/>
      <w:lvlText w:val=""/>
      <w:lvlJc w:val="left"/>
      <w:pPr>
        <w:ind w:left="194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66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38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10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82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54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26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98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704" w:hanging="360"/>
      </w:pPr>
      <w:rPr>
        <w:rFonts w:ascii="Wingdings" w:hAnsi="Wingdings" w:hint="default"/>
      </w:rPr>
    </w:lvl>
  </w:abstractNum>
  <w:abstractNum w:abstractNumId="24" w15:restartNumberingAfterBreak="0">
    <w:nsid w:val="323C6F98"/>
    <w:multiLevelType w:val="multilevel"/>
    <w:tmpl w:val="8FC86C8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b w:val="0"/>
        <w:bCs/>
        <w:color w:val="auto"/>
        <w:sz w:val="24"/>
        <w:szCs w:val="24"/>
      </w:rPr>
    </w:lvl>
    <w:lvl w:ilvl="2">
      <w:start w:val="1"/>
      <w:numFmt w:val="decimal"/>
      <w:isLgl/>
      <w:lvlText w:val="%1.%2.%3."/>
      <w:lvlJc w:val="left"/>
      <w:pPr>
        <w:ind w:left="1428" w:hanging="720"/>
      </w:pPr>
      <w:rPr>
        <w:rFonts w:hint="default"/>
        <w:b w:val="0"/>
        <w:bCs w:val="0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25" w15:restartNumberingAfterBreak="0">
    <w:nsid w:val="345C75C8"/>
    <w:multiLevelType w:val="multilevel"/>
    <w:tmpl w:val="8FC86C8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b w:val="0"/>
        <w:bCs/>
        <w:color w:val="auto"/>
        <w:sz w:val="24"/>
        <w:szCs w:val="24"/>
      </w:rPr>
    </w:lvl>
    <w:lvl w:ilvl="2">
      <w:start w:val="1"/>
      <w:numFmt w:val="decimal"/>
      <w:isLgl/>
      <w:lvlText w:val="%1.%2.%3."/>
      <w:lvlJc w:val="left"/>
      <w:pPr>
        <w:ind w:left="1428" w:hanging="720"/>
      </w:pPr>
      <w:rPr>
        <w:rFonts w:hint="default"/>
        <w:b w:val="0"/>
        <w:bCs w:val="0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26" w15:restartNumberingAfterBreak="0">
    <w:nsid w:val="374C0D9A"/>
    <w:multiLevelType w:val="hybridMultilevel"/>
    <w:tmpl w:val="230AA82A"/>
    <w:lvl w:ilvl="0" w:tplc="DC703EFC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3BD76C4F"/>
    <w:multiLevelType w:val="multilevel"/>
    <w:tmpl w:val="C660E416"/>
    <w:lvl w:ilvl="0">
      <w:start w:val="2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hint="default"/>
        <w:b/>
        <w:bCs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  <w:rPr>
        <w:rFonts w:hint="default"/>
        <w:b w:val="0"/>
        <w:bCs/>
        <w:sz w:val="24"/>
        <w:szCs w:val="24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rFonts w:hint="default"/>
      </w:rPr>
    </w:lvl>
    <w:lvl w:ilvl="3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hint="default"/>
      </w:rPr>
    </w:lvl>
  </w:abstractNum>
  <w:abstractNum w:abstractNumId="28" w15:restartNumberingAfterBreak="0">
    <w:nsid w:val="3EA639EF"/>
    <w:multiLevelType w:val="hybridMultilevel"/>
    <w:tmpl w:val="B100C99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8B51C45"/>
    <w:multiLevelType w:val="hybridMultilevel"/>
    <w:tmpl w:val="8034CB2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9AB618A"/>
    <w:multiLevelType w:val="multilevel"/>
    <w:tmpl w:val="0415001D"/>
    <w:numStyleLink w:val="Styl1"/>
  </w:abstractNum>
  <w:abstractNum w:abstractNumId="31" w15:restartNumberingAfterBreak="0">
    <w:nsid w:val="4D434B8C"/>
    <w:multiLevelType w:val="hybridMultilevel"/>
    <w:tmpl w:val="D3AC2F2C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3CD2E60"/>
    <w:multiLevelType w:val="hybridMultilevel"/>
    <w:tmpl w:val="B672AA4C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68E5016"/>
    <w:multiLevelType w:val="multilevel"/>
    <w:tmpl w:val="91D89786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  <w:b/>
        <w:bCs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  <w:b/>
        <w:bCs w:val="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4" w15:restartNumberingAfterBreak="0">
    <w:nsid w:val="5A967DC9"/>
    <w:multiLevelType w:val="multilevel"/>
    <w:tmpl w:val="C660E416"/>
    <w:lvl w:ilvl="0">
      <w:start w:val="2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hint="default"/>
        <w:b/>
        <w:bCs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  <w:rPr>
        <w:rFonts w:hint="default"/>
        <w:b w:val="0"/>
        <w:bCs/>
        <w:sz w:val="24"/>
        <w:szCs w:val="24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rFonts w:hint="default"/>
      </w:rPr>
    </w:lvl>
    <w:lvl w:ilvl="3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hint="default"/>
      </w:rPr>
    </w:lvl>
  </w:abstractNum>
  <w:abstractNum w:abstractNumId="35" w15:restartNumberingAfterBreak="0">
    <w:nsid w:val="5DD801E6"/>
    <w:multiLevelType w:val="hybridMultilevel"/>
    <w:tmpl w:val="E510331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5FE81963"/>
    <w:multiLevelType w:val="hybridMultilevel"/>
    <w:tmpl w:val="3F588F28"/>
    <w:name w:val="WWNum72222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5FF75A6E"/>
    <w:multiLevelType w:val="multilevel"/>
    <w:tmpl w:val="C660E416"/>
    <w:lvl w:ilvl="0">
      <w:start w:val="2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hint="default"/>
        <w:b/>
        <w:bCs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  <w:rPr>
        <w:rFonts w:hint="default"/>
        <w:b w:val="0"/>
        <w:bCs/>
        <w:sz w:val="24"/>
        <w:szCs w:val="24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rFonts w:hint="default"/>
      </w:rPr>
    </w:lvl>
    <w:lvl w:ilvl="3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hint="default"/>
      </w:rPr>
    </w:lvl>
  </w:abstractNum>
  <w:abstractNum w:abstractNumId="38" w15:restartNumberingAfterBreak="0">
    <w:nsid w:val="60FF7208"/>
    <w:multiLevelType w:val="multilevel"/>
    <w:tmpl w:val="C660E416"/>
    <w:lvl w:ilvl="0">
      <w:start w:val="2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hint="default"/>
        <w:b/>
        <w:bCs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  <w:rPr>
        <w:rFonts w:hint="default"/>
        <w:b w:val="0"/>
        <w:bCs/>
        <w:sz w:val="24"/>
        <w:szCs w:val="24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rFonts w:hint="default"/>
      </w:rPr>
    </w:lvl>
    <w:lvl w:ilvl="3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hint="default"/>
      </w:rPr>
    </w:lvl>
  </w:abstractNum>
  <w:abstractNum w:abstractNumId="39" w15:restartNumberingAfterBreak="0">
    <w:nsid w:val="6662781D"/>
    <w:multiLevelType w:val="hybridMultilevel"/>
    <w:tmpl w:val="81B6A02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68247E4"/>
    <w:multiLevelType w:val="hybridMultilevel"/>
    <w:tmpl w:val="27E848AE"/>
    <w:lvl w:ilvl="0" w:tplc="FFFFFFFF">
      <w:start w:val="1"/>
      <w:numFmt w:val="lowerLetter"/>
      <w:lvlText w:val="%1)"/>
      <w:lvlJc w:val="left"/>
      <w:pPr>
        <w:ind w:left="720" w:hanging="360"/>
      </w:pPr>
    </w:lvl>
    <w:lvl w:ilvl="1" w:tplc="E1EEF664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67294FE5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i w:val="0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2" w15:restartNumberingAfterBreak="0">
    <w:nsid w:val="6B090F07"/>
    <w:multiLevelType w:val="hybridMultilevel"/>
    <w:tmpl w:val="4FEA2DC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6C607131"/>
    <w:multiLevelType w:val="hybridMultilevel"/>
    <w:tmpl w:val="77C658E4"/>
    <w:lvl w:ilvl="0" w:tplc="E25A52A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6CE609D5"/>
    <w:multiLevelType w:val="hybridMultilevel"/>
    <w:tmpl w:val="C71E4212"/>
    <w:lvl w:ilvl="0" w:tplc="8CAC46E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6E3F357C"/>
    <w:multiLevelType w:val="hybridMultilevel"/>
    <w:tmpl w:val="3BB640C6"/>
    <w:lvl w:ilvl="0" w:tplc="3CFAD1AC">
      <w:start w:val="1"/>
      <w:numFmt w:val="decimal"/>
      <w:lvlText w:val="2.%1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1290CB0"/>
    <w:multiLevelType w:val="multilevel"/>
    <w:tmpl w:val="C660E416"/>
    <w:lvl w:ilvl="0">
      <w:start w:val="2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hint="default"/>
        <w:b/>
        <w:bCs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  <w:rPr>
        <w:rFonts w:hint="default"/>
        <w:b w:val="0"/>
        <w:bCs/>
        <w:sz w:val="24"/>
        <w:szCs w:val="24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rFonts w:hint="default"/>
      </w:rPr>
    </w:lvl>
    <w:lvl w:ilvl="3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hint="default"/>
      </w:rPr>
    </w:lvl>
  </w:abstractNum>
  <w:abstractNum w:abstractNumId="47" w15:restartNumberingAfterBreak="0">
    <w:nsid w:val="73752AFB"/>
    <w:multiLevelType w:val="multilevel"/>
    <w:tmpl w:val="C660E416"/>
    <w:lvl w:ilvl="0">
      <w:start w:val="2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hint="default"/>
        <w:b/>
        <w:bCs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  <w:rPr>
        <w:rFonts w:hint="default"/>
        <w:b w:val="0"/>
        <w:bCs/>
        <w:sz w:val="24"/>
        <w:szCs w:val="24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rFonts w:hint="default"/>
      </w:rPr>
    </w:lvl>
    <w:lvl w:ilvl="3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hint="default"/>
      </w:rPr>
    </w:lvl>
  </w:abstractNum>
  <w:abstractNum w:abstractNumId="48" w15:restartNumberingAfterBreak="0">
    <w:nsid w:val="74694261"/>
    <w:multiLevelType w:val="hybridMultilevel"/>
    <w:tmpl w:val="7C00984E"/>
    <w:lvl w:ilvl="0" w:tplc="E25A52AE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9" w15:restartNumberingAfterBreak="0">
    <w:nsid w:val="795470C0"/>
    <w:multiLevelType w:val="hybridMultilevel"/>
    <w:tmpl w:val="7B1EB82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7ADA44B4"/>
    <w:multiLevelType w:val="multilevel"/>
    <w:tmpl w:val="C660E416"/>
    <w:lvl w:ilvl="0">
      <w:start w:val="2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hint="default"/>
        <w:b/>
        <w:bCs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  <w:rPr>
        <w:rFonts w:hint="default"/>
        <w:b w:val="0"/>
        <w:bCs/>
        <w:sz w:val="24"/>
        <w:szCs w:val="24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rFonts w:hint="default"/>
      </w:rPr>
    </w:lvl>
    <w:lvl w:ilvl="3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hint="default"/>
      </w:rPr>
    </w:lvl>
  </w:abstractNum>
  <w:abstractNum w:abstractNumId="51" w15:restartNumberingAfterBreak="0">
    <w:nsid w:val="7B065C0A"/>
    <w:multiLevelType w:val="multilevel"/>
    <w:tmpl w:val="C660E416"/>
    <w:lvl w:ilvl="0">
      <w:start w:val="2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hint="default"/>
        <w:b/>
        <w:bCs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  <w:rPr>
        <w:rFonts w:hint="default"/>
        <w:b w:val="0"/>
        <w:bCs/>
        <w:sz w:val="24"/>
        <w:szCs w:val="24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rFonts w:hint="default"/>
      </w:rPr>
    </w:lvl>
    <w:lvl w:ilvl="3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hint="default"/>
      </w:rPr>
    </w:lvl>
  </w:abstractNum>
  <w:abstractNum w:abstractNumId="52" w15:restartNumberingAfterBreak="0">
    <w:nsid w:val="7C0E68E0"/>
    <w:multiLevelType w:val="multilevel"/>
    <w:tmpl w:val="0415001D"/>
    <w:styleLink w:val="Styl1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53" w15:restartNumberingAfterBreak="0">
    <w:nsid w:val="7C481979"/>
    <w:multiLevelType w:val="hybridMultilevel"/>
    <w:tmpl w:val="D5604252"/>
    <w:lvl w:ilvl="0" w:tplc="E1EEF664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54" w15:restartNumberingAfterBreak="0">
    <w:nsid w:val="7CA05E86"/>
    <w:multiLevelType w:val="multilevel"/>
    <w:tmpl w:val="E568483C"/>
    <w:lvl w:ilvl="0">
      <w:start w:val="2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hint="default"/>
        <w:b/>
        <w:bCs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  <w:rPr>
        <w:rFonts w:hint="default"/>
        <w:b w:val="0"/>
        <w:bCs/>
        <w:color w:val="auto"/>
        <w:sz w:val="24"/>
        <w:szCs w:val="24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rFonts w:hint="default"/>
      </w:rPr>
    </w:lvl>
    <w:lvl w:ilvl="3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hint="default"/>
      </w:rPr>
    </w:lvl>
  </w:abstractNum>
  <w:num w:numId="1" w16cid:durableId="1146312956">
    <w:abstractNumId w:val="20"/>
  </w:num>
  <w:num w:numId="2" w16cid:durableId="1676106460">
    <w:abstractNumId w:val="8"/>
  </w:num>
  <w:num w:numId="3" w16cid:durableId="631864164">
    <w:abstractNumId w:val="14"/>
  </w:num>
  <w:num w:numId="4" w16cid:durableId="640842367">
    <w:abstractNumId w:val="2"/>
  </w:num>
  <w:num w:numId="5" w16cid:durableId="895316830">
    <w:abstractNumId w:val="5"/>
  </w:num>
  <w:num w:numId="6" w16cid:durableId="451633306">
    <w:abstractNumId w:val="6"/>
  </w:num>
  <w:num w:numId="7" w16cid:durableId="1170832471">
    <w:abstractNumId w:val="7"/>
  </w:num>
  <w:num w:numId="8" w16cid:durableId="1621760435">
    <w:abstractNumId w:val="12"/>
  </w:num>
  <w:num w:numId="9" w16cid:durableId="1603148003">
    <w:abstractNumId w:val="34"/>
  </w:num>
  <w:num w:numId="10" w16cid:durableId="1654872639">
    <w:abstractNumId w:val="15"/>
  </w:num>
  <w:num w:numId="11" w16cid:durableId="1548957683">
    <w:abstractNumId w:val="22"/>
  </w:num>
  <w:num w:numId="12" w16cid:durableId="401760001">
    <w:abstractNumId w:val="41"/>
  </w:num>
  <w:num w:numId="13" w16cid:durableId="760756906">
    <w:abstractNumId w:val="4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1647129531">
    <w:abstractNumId w:val="32"/>
  </w:num>
  <w:num w:numId="15" w16cid:durableId="1521506822">
    <w:abstractNumId w:val="26"/>
  </w:num>
  <w:num w:numId="16" w16cid:durableId="2114812461">
    <w:abstractNumId w:val="31"/>
  </w:num>
  <w:num w:numId="17" w16cid:durableId="1285576933">
    <w:abstractNumId w:val="16"/>
  </w:num>
  <w:num w:numId="18" w16cid:durableId="1816876459">
    <w:abstractNumId w:val="19"/>
  </w:num>
  <w:num w:numId="19" w16cid:durableId="1722627733">
    <w:abstractNumId w:val="53"/>
  </w:num>
  <w:num w:numId="20" w16cid:durableId="1802377995">
    <w:abstractNumId w:val="40"/>
  </w:num>
  <w:num w:numId="21" w16cid:durableId="245654905">
    <w:abstractNumId w:val="10"/>
  </w:num>
  <w:num w:numId="22" w16cid:durableId="307709760">
    <w:abstractNumId w:val="21"/>
  </w:num>
  <w:num w:numId="23" w16cid:durableId="1669795363">
    <w:abstractNumId w:val="48"/>
  </w:num>
  <w:num w:numId="24" w16cid:durableId="1189638885">
    <w:abstractNumId w:val="11"/>
  </w:num>
  <w:num w:numId="25" w16cid:durableId="553202020">
    <w:abstractNumId w:val="9"/>
  </w:num>
  <w:num w:numId="26" w16cid:durableId="1454518716">
    <w:abstractNumId w:val="25"/>
  </w:num>
  <w:num w:numId="27" w16cid:durableId="2096973086">
    <w:abstractNumId w:val="24"/>
  </w:num>
  <w:num w:numId="28" w16cid:durableId="568423454">
    <w:abstractNumId w:val="52"/>
  </w:num>
  <w:num w:numId="29" w16cid:durableId="665549757">
    <w:abstractNumId w:val="30"/>
  </w:num>
  <w:num w:numId="30" w16cid:durableId="185992221">
    <w:abstractNumId w:val="50"/>
  </w:num>
  <w:num w:numId="31" w16cid:durableId="928346727">
    <w:abstractNumId w:val="18"/>
  </w:num>
  <w:num w:numId="32" w16cid:durableId="707489888">
    <w:abstractNumId w:val="38"/>
  </w:num>
  <w:num w:numId="33" w16cid:durableId="988703465">
    <w:abstractNumId w:val="27"/>
  </w:num>
  <w:num w:numId="34" w16cid:durableId="777916739">
    <w:abstractNumId w:val="51"/>
  </w:num>
  <w:num w:numId="35" w16cid:durableId="1892300945">
    <w:abstractNumId w:val="37"/>
  </w:num>
  <w:num w:numId="36" w16cid:durableId="574436521">
    <w:abstractNumId w:val="46"/>
  </w:num>
  <w:num w:numId="37" w16cid:durableId="1689019588">
    <w:abstractNumId w:val="47"/>
  </w:num>
  <w:num w:numId="38" w16cid:durableId="753934947">
    <w:abstractNumId w:val="45"/>
  </w:num>
  <w:num w:numId="39" w16cid:durableId="1058017970">
    <w:abstractNumId w:val="54"/>
  </w:num>
  <w:num w:numId="40" w16cid:durableId="255943994">
    <w:abstractNumId w:val="23"/>
  </w:num>
  <w:num w:numId="41" w16cid:durableId="1828743937">
    <w:abstractNumId w:val="29"/>
  </w:num>
  <w:num w:numId="42" w16cid:durableId="135144498">
    <w:abstractNumId w:val="28"/>
  </w:num>
  <w:num w:numId="43" w16cid:durableId="373233367">
    <w:abstractNumId w:val="39"/>
  </w:num>
  <w:num w:numId="44" w16cid:durableId="94600739">
    <w:abstractNumId w:val="42"/>
  </w:num>
  <w:num w:numId="45" w16cid:durableId="1154878930">
    <w:abstractNumId w:val="35"/>
  </w:num>
  <w:num w:numId="46" w16cid:durableId="2131896511">
    <w:abstractNumId w:val="44"/>
  </w:num>
  <w:num w:numId="47" w16cid:durableId="816186831">
    <w:abstractNumId w:val="49"/>
  </w:num>
  <w:num w:numId="48" w16cid:durableId="1456287892">
    <w:abstractNumId w:val="33"/>
  </w:num>
  <w:num w:numId="49" w16cid:durableId="1194928733">
    <w:abstractNumId w:val="43"/>
  </w:num>
  <w:num w:numId="50" w16cid:durableId="1930188836">
    <w:abstractNumId w:val="13"/>
  </w:num>
  <w:numIdMacAtCleanup w:val="2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064F2"/>
    <w:rsid w:val="00000A43"/>
    <w:rsid w:val="000012C5"/>
    <w:rsid w:val="0000712B"/>
    <w:rsid w:val="00010607"/>
    <w:rsid w:val="00012AA5"/>
    <w:rsid w:val="00016AF2"/>
    <w:rsid w:val="00017885"/>
    <w:rsid w:val="00021794"/>
    <w:rsid w:val="00024E49"/>
    <w:rsid w:val="00026FF0"/>
    <w:rsid w:val="00027CF1"/>
    <w:rsid w:val="0003086A"/>
    <w:rsid w:val="000323E5"/>
    <w:rsid w:val="000325C6"/>
    <w:rsid w:val="000359BE"/>
    <w:rsid w:val="000362EC"/>
    <w:rsid w:val="0004110B"/>
    <w:rsid w:val="00041379"/>
    <w:rsid w:val="00043971"/>
    <w:rsid w:val="00046CFC"/>
    <w:rsid w:val="00052D19"/>
    <w:rsid w:val="000556EA"/>
    <w:rsid w:val="00055A08"/>
    <w:rsid w:val="000576F6"/>
    <w:rsid w:val="00063F3E"/>
    <w:rsid w:val="00064AB2"/>
    <w:rsid w:val="0007452E"/>
    <w:rsid w:val="00076509"/>
    <w:rsid w:val="0008198C"/>
    <w:rsid w:val="000859BD"/>
    <w:rsid w:val="00085ED3"/>
    <w:rsid w:val="00086D7D"/>
    <w:rsid w:val="00091FFB"/>
    <w:rsid w:val="000954A8"/>
    <w:rsid w:val="00096FA9"/>
    <w:rsid w:val="00097012"/>
    <w:rsid w:val="00097123"/>
    <w:rsid w:val="0009794C"/>
    <w:rsid w:val="000A1544"/>
    <w:rsid w:val="000A46F9"/>
    <w:rsid w:val="000A59DA"/>
    <w:rsid w:val="000B1B55"/>
    <w:rsid w:val="000B4B88"/>
    <w:rsid w:val="000B6887"/>
    <w:rsid w:val="000C3239"/>
    <w:rsid w:val="000C48EA"/>
    <w:rsid w:val="000C4AB7"/>
    <w:rsid w:val="000C4C7F"/>
    <w:rsid w:val="000C6404"/>
    <w:rsid w:val="000D32D1"/>
    <w:rsid w:val="000E0AB8"/>
    <w:rsid w:val="000F1EF3"/>
    <w:rsid w:val="000F7CE8"/>
    <w:rsid w:val="001042DB"/>
    <w:rsid w:val="001058EC"/>
    <w:rsid w:val="001064C4"/>
    <w:rsid w:val="00111237"/>
    <w:rsid w:val="00112055"/>
    <w:rsid w:val="00114019"/>
    <w:rsid w:val="00115808"/>
    <w:rsid w:val="00115A0A"/>
    <w:rsid w:val="00115B9E"/>
    <w:rsid w:val="00115F9D"/>
    <w:rsid w:val="001207EA"/>
    <w:rsid w:val="001252F1"/>
    <w:rsid w:val="00126B45"/>
    <w:rsid w:val="00127088"/>
    <w:rsid w:val="0012783D"/>
    <w:rsid w:val="00132C33"/>
    <w:rsid w:val="00133852"/>
    <w:rsid w:val="001354C9"/>
    <w:rsid w:val="00135A4C"/>
    <w:rsid w:val="00135CC4"/>
    <w:rsid w:val="00135F7D"/>
    <w:rsid w:val="0014091E"/>
    <w:rsid w:val="001475DB"/>
    <w:rsid w:val="00151F44"/>
    <w:rsid w:val="00155F8C"/>
    <w:rsid w:val="001564E8"/>
    <w:rsid w:val="00161AA3"/>
    <w:rsid w:val="00161F79"/>
    <w:rsid w:val="00166EEA"/>
    <w:rsid w:val="00167504"/>
    <w:rsid w:val="0017193E"/>
    <w:rsid w:val="0017243E"/>
    <w:rsid w:val="00186CBF"/>
    <w:rsid w:val="00186E09"/>
    <w:rsid w:val="00187754"/>
    <w:rsid w:val="001878A7"/>
    <w:rsid w:val="001905E9"/>
    <w:rsid w:val="001913D7"/>
    <w:rsid w:val="00191C80"/>
    <w:rsid w:val="001A11D0"/>
    <w:rsid w:val="001A27AF"/>
    <w:rsid w:val="001A3106"/>
    <w:rsid w:val="001A3BF9"/>
    <w:rsid w:val="001A48C8"/>
    <w:rsid w:val="001B0543"/>
    <w:rsid w:val="001B1D41"/>
    <w:rsid w:val="001B27D0"/>
    <w:rsid w:val="001C22B5"/>
    <w:rsid w:val="001C3E86"/>
    <w:rsid w:val="001C78EA"/>
    <w:rsid w:val="001D06A7"/>
    <w:rsid w:val="001D2780"/>
    <w:rsid w:val="001D6C78"/>
    <w:rsid w:val="001E05F5"/>
    <w:rsid w:val="001E32AE"/>
    <w:rsid w:val="001E41FF"/>
    <w:rsid w:val="001E44FC"/>
    <w:rsid w:val="001E4DD2"/>
    <w:rsid w:val="001E5724"/>
    <w:rsid w:val="001E6F54"/>
    <w:rsid w:val="001E7D2E"/>
    <w:rsid w:val="001F0A35"/>
    <w:rsid w:val="001F144D"/>
    <w:rsid w:val="00207636"/>
    <w:rsid w:val="00207C7D"/>
    <w:rsid w:val="00210D10"/>
    <w:rsid w:val="00214685"/>
    <w:rsid w:val="0021518A"/>
    <w:rsid w:val="00215B82"/>
    <w:rsid w:val="00215F64"/>
    <w:rsid w:val="00216231"/>
    <w:rsid w:val="0022000F"/>
    <w:rsid w:val="00220881"/>
    <w:rsid w:val="00224ADD"/>
    <w:rsid w:val="002269B0"/>
    <w:rsid w:val="00230F8E"/>
    <w:rsid w:val="00231A3F"/>
    <w:rsid w:val="00235D2F"/>
    <w:rsid w:val="0023658C"/>
    <w:rsid w:val="00241565"/>
    <w:rsid w:val="00242006"/>
    <w:rsid w:val="00251872"/>
    <w:rsid w:val="00256D6B"/>
    <w:rsid w:val="002572BE"/>
    <w:rsid w:val="00257DF6"/>
    <w:rsid w:val="00261097"/>
    <w:rsid w:val="00261CBE"/>
    <w:rsid w:val="00265725"/>
    <w:rsid w:val="00271C80"/>
    <w:rsid w:val="0027691E"/>
    <w:rsid w:val="00287268"/>
    <w:rsid w:val="002901E6"/>
    <w:rsid w:val="00295513"/>
    <w:rsid w:val="002968F7"/>
    <w:rsid w:val="002977BD"/>
    <w:rsid w:val="002A19CE"/>
    <w:rsid w:val="002A5227"/>
    <w:rsid w:val="002A55A8"/>
    <w:rsid w:val="002B07EA"/>
    <w:rsid w:val="002B55A5"/>
    <w:rsid w:val="002B5DAC"/>
    <w:rsid w:val="002C0DE0"/>
    <w:rsid w:val="002C1ABA"/>
    <w:rsid w:val="002C2397"/>
    <w:rsid w:val="002C7547"/>
    <w:rsid w:val="002D04B2"/>
    <w:rsid w:val="002D0E47"/>
    <w:rsid w:val="002D0F3F"/>
    <w:rsid w:val="002D16BC"/>
    <w:rsid w:val="002D4258"/>
    <w:rsid w:val="002D52C8"/>
    <w:rsid w:val="002E0738"/>
    <w:rsid w:val="002E07FB"/>
    <w:rsid w:val="002E54DD"/>
    <w:rsid w:val="002F252D"/>
    <w:rsid w:val="002F3863"/>
    <w:rsid w:val="002F688E"/>
    <w:rsid w:val="003006D3"/>
    <w:rsid w:val="00300CE2"/>
    <w:rsid w:val="00302CDF"/>
    <w:rsid w:val="00306BB1"/>
    <w:rsid w:val="00306BB5"/>
    <w:rsid w:val="003070E7"/>
    <w:rsid w:val="0030794E"/>
    <w:rsid w:val="00307E34"/>
    <w:rsid w:val="0031383D"/>
    <w:rsid w:val="0031404C"/>
    <w:rsid w:val="00315745"/>
    <w:rsid w:val="0031626C"/>
    <w:rsid w:val="003212ED"/>
    <w:rsid w:val="00323DD3"/>
    <w:rsid w:val="00325F6A"/>
    <w:rsid w:val="0033161B"/>
    <w:rsid w:val="00331AE5"/>
    <w:rsid w:val="00340FD7"/>
    <w:rsid w:val="00345E8F"/>
    <w:rsid w:val="003472C3"/>
    <w:rsid w:val="00350E16"/>
    <w:rsid w:val="0035463B"/>
    <w:rsid w:val="00361BA6"/>
    <w:rsid w:val="00362E5D"/>
    <w:rsid w:val="00362F21"/>
    <w:rsid w:val="00363F85"/>
    <w:rsid w:val="00364E86"/>
    <w:rsid w:val="00366CBF"/>
    <w:rsid w:val="00367A4F"/>
    <w:rsid w:val="003704D4"/>
    <w:rsid w:val="00374623"/>
    <w:rsid w:val="0037514C"/>
    <w:rsid w:val="0038323A"/>
    <w:rsid w:val="00384B18"/>
    <w:rsid w:val="0038548B"/>
    <w:rsid w:val="003867E5"/>
    <w:rsid w:val="0039147D"/>
    <w:rsid w:val="003922E5"/>
    <w:rsid w:val="003A0354"/>
    <w:rsid w:val="003A34E7"/>
    <w:rsid w:val="003A3706"/>
    <w:rsid w:val="003A5307"/>
    <w:rsid w:val="003A585D"/>
    <w:rsid w:val="003B1221"/>
    <w:rsid w:val="003C134A"/>
    <w:rsid w:val="003C57CD"/>
    <w:rsid w:val="003C6024"/>
    <w:rsid w:val="003C68FA"/>
    <w:rsid w:val="003D646C"/>
    <w:rsid w:val="003E171C"/>
    <w:rsid w:val="003E24E1"/>
    <w:rsid w:val="003E29E8"/>
    <w:rsid w:val="003E633A"/>
    <w:rsid w:val="003F0BF9"/>
    <w:rsid w:val="003F24BF"/>
    <w:rsid w:val="003F3A9D"/>
    <w:rsid w:val="003F6D43"/>
    <w:rsid w:val="004004F3"/>
    <w:rsid w:val="00400DD0"/>
    <w:rsid w:val="00402377"/>
    <w:rsid w:val="00402AF4"/>
    <w:rsid w:val="0040537B"/>
    <w:rsid w:val="0040758D"/>
    <w:rsid w:val="004123C0"/>
    <w:rsid w:val="00413406"/>
    <w:rsid w:val="0041345E"/>
    <w:rsid w:val="0041431A"/>
    <w:rsid w:val="0041574E"/>
    <w:rsid w:val="00416776"/>
    <w:rsid w:val="00416C06"/>
    <w:rsid w:val="00420E4F"/>
    <w:rsid w:val="00422771"/>
    <w:rsid w:val="00422CE0"/>
    <w:rsid w:val="004240FB"/>
    <w:rsid w:val="00424B61"/>
    <w:rsid w:val="0042593C"/>
    <w:rsid w:val="0043696F"/>
    <w:rsid w:val="00436F22"/>
    <w:rsid w:val="00441D7F"/>
    <w:rsid w:val="00442A20"/>
    <w:rsid w:val="0044410D"/>
    <w:rsid w:val="00444531"/>
    <w:rsid w:val="0044491D"/>
    <w:rsid w:val="00451382"/>
    <w:rsid w:val="00452241"/>
    <w:rsid w:val="00452903"/>
    <w:rsid w:val="004530F2"/>
    <w:rsid w:val="0045456D"/>
    <w:rsid w:val="00454BA3"/>
    <w:rsid w:val="004551C3"/>
    <w:rsid w:val="00455BE1"/>
    <w:rsid w:val="00464941"/>
    <w:rsid w:val="00464AC0"/>
    <w:rsid w:val="00470351"/>
    <w:rsid w:val="004777FD"/>
    <w:rsid w:val="0048007C"/>
    <w:rsid w:val="0048135A"/>
    <w:rsid w:val="00481BC7"/>
    <w:rsid w:val="004843C9"/>
    <w:rsid w:val="00485534"/>
    <w:rsid w:val="00487D22"/>
    <w:rsid w:val="004912DC"/>
    <w:rsid w:val="0049431D"/>
    <w:rsid w:val="0049529D"/>
    <w:rsid w:val="00495624"/>
    <w:rsid w:val="00495B8B"/>
    <w:rsid w:val="00496BD5"/>
    <w:rsid w:val="004A1192"/>
    <w:rsid w:val="004A7223"/>
    <w:rsid w:val="004A73A5"/>
    <w:rsid w:val="004B0C48"/>
    <w:rsid w:val="004B3BFC"/>
    <w:rsid w:val="004B70F9"/>
    <w:rsid w:val="004C1273"/>
    <w:rsid w:val="004C7BD7"/>
    <w:rsid w:val="004D3F58"/>
    <w:rsid w:val="004D496D"/>
    <w:rsid w:val="004D61F3"/>
    <w:rsid w:val="004E08FC"/>
    <w:rsid w:val="004E28D2"/>
    <w:rsid w:val="004E2A01"/>
    <w:rsid w:val="004E63C0"/>
    <w:rsid w:val="004E781B"/>
    <w:rsid w:val="004F0268"/>
    <w:rsid w:val="004F0ACB"/>
    <w:rsid w:val="004F0B73"/>
    <w:rsid w:val="004F42DE"/>
    <w:rsid w:val="004F48F4"/>
    <w:rsid w:val="004F4DCA"/>
    <w:rsid w:val="004F7C77"/>
    <w:rsid w:val="005041F2"/>
    <w:rsid w:val="005064F2"/>
    <w:rsid w:val="00507782"/>
    <w:rsid w:val="00514F27"/>
    <w:rsid w:val="005167BD"/>
    <w:rsid w:val="00517595"/>
    <w:rsid w:val="00521CC5"/>
    <w:rsid w:val="00530217"/>
    <w:rsid w:val="00537A66"/>
    <w:rsid w:val="00542F05"/>
    <w:rsid w:val="00547628"/>
    <w:rsid w:val="00547DA5"/>
    <w:rsid w:val="00547F00"/>
    <w:rsid w:val="00550C60"/>
    <w:rsid w:val="0055169A"/>
    <w:rsid w:val="00552769"/>
    <w:rsid w:val="005532CA"/>
    <w:rsid w:val="00553334"/>
    <w:rsid w:val="00554F25"/>
    <w:rsid w:val="005567F8"/>
    <w:rsid w:val="005600BE"/>
    <w:rsid w:val="0056249D"/>
    <w:rsid w:val="0056318B"/>
    <w:rsid w:val="0056489D"/>
    <w:rsid w:val="0056706F"/>
    <w:rsid w:val="005672DC"/>
    <w:rsid w:val="00571168"/>
    <w:rsid w:val="00571529"/>
    <w:rsid w:val="00572BEE"/>
    <w:rsid w:val="0057547B"/>
    <w:rsid w:val="00575FA3"/>
    <w:rsid w:val="00584798"/>
    <w:rsid w:val="0058503F"/>
    <w:rsid w:val="00585550"/>
    <w:rsid w:val="00587CF6"/>
    <w:rsid w:val="00591777"/>
    <w:rsid w:val="00592B26"/>
    <w:rsid w:val="00593CFF"/>
    <w:rsid w:val="00594F84"/>
    <w:rsid w:val="00595002"/>
    <w:rsid w:val="005A5CE0"/>
    <w:rsid w:val="005B3F23"/>
    <w:rsid w:val="005B7E2B"/>
    <w:rsid w:val="005C232E"/>
    <w:rsid w:val="005C27B6"/>
    <w:rsid w:val="005C3C3E"/>
    <w:rsid w:val="005C44A4"/>
    <w:rsid w:val="005C7919"/>
    <w:rsid w:val="005D1A86"/>
    <w:rsid w:val="005D2692"/>
    <w:rsid w:val="005D6F3D"/>
    <w:rsid w:val="005E1D60"/>
    <w:rsid w:val="005E2F21"/>
    <w:rsid w:val="005E4165"/>
    <w:rsid w:val="005E4578"/>
    <w:rsid w:val="005E7A12"/>
    <w:rsid w:val="005E7AD3"/>
    <w:rsid w:val="005E7FB2"/>
    <w:rsid w:val="005F218F"/>
    <w:rsid w:val="005F419E"/>
    <w:rsid w:val="005F7439"/>
    <w:rsid w:val="00601816"/>
    <w:rsid w:val="006033E1"/>
    <w:rsid w:val="00604DDE"/>
    <w:rsid w:val="006051D5"/>
    <w:rsid w:val="00605720"/>
    <w:rsid w:val="00606E0E"/>
    <w:rsid w:val="006118FA"/>
    <w:rsid w:val="00611B29"/>
    <w:rsid w:val="006131FA"/>
    <w:rsid w:val="0061448F"/>
    <w:rsid w:val="00615A9C"/>
    <w:rsid w:val="00616CEC"/>
    <w:rsid w:val="006230B4"/>
    <w:rsid w:val="00625154"/>
    <w:rsid w:val="00626474"/>
    <w:rsid w:val="00630D38"/>
    <w:rsid w:val="006326AD"/>
    <w:rsid w:val="0064149C"/>
    <w:rsid w:val="00643A84"/>
    <w:rsid w:val="0064703C"/>
    <w:rsid w:val="00660522"/>
    <w:rsid w:val="00660C3D"/>
    <w:rsid w:val="0066280D"/>
    <w:rsid w:val="00670D89"/>
    <w:rsid w:val="00677CC7"/>
    <w:rsid w:val="006809AD"/>
    <w:rsid w:val="00680C8F"/>
    <w:rsid w:val="00684664"/>
    <w:rsid w:val="00685070"/>
    <w:rsid w:val="00685EA0"/>
    <w:rsid w:val="00693375"/>
    <w:rsid w:val="00693638"/>
    <w:rsid w:val="00693B83"/>
    <w:rsid w:val="006950B0"/>
    <w:rsid w:val="006961AA"/>
    <w:rsid w:val="0069737D"/>
    <w:rsid w:val="006A02FC"/>
    <w:rsid w:val="006A0C0D"/>
    <w:rsid w:val="006A14A3"/>
    <w:rsid w:val="006A4A7E"/>
    <w:rsid w:val="006A50C4"/>
    <w:rsid w:val="006B063D"/>
    <w:rsid w:val="006B0FCE"/>
    <w:rsid w:val="006B1BC2"/>
    <w:rsid w:val="006C12D4"/>
    <w:rsid w:val="006C1DE2"/>
    <w:rsid w:val="006C2139"/>
    <w:rsid w:val="006C2FD0"/>
    <w:rsid w:val="006C4DC4"/>
    <w:rsid w:val="006C6D1B"/>
    <w:rsid w:val="006C7A53"/>
    <w:rsid w:val="006D26CA"/>
    <w:rsid w:val="006D5E4A"/>
    <w:rsid w:val="006D5F5D"/>
    <w:rsid w:val="006D75A0"/>
    <w:rsid w:val="006D7FAE"/>
    <w:rsid w:val="006E3849"/>
    <w:rsid w:val="006E5CC3"/>
    <w:rsid w:val="006E79DD"/>
    <w:rsid w:val="006F0FFC"/>
    <w:rsid w:val="006F3F94"/>
    <w:rsid w:val="006F668E"/>
    <w:rsid w:val="006F7CA6"/>
    <w:rsid w:val="00700DAD"/>
    <w:rsid w:val="007140C4"/>
    <w:rsid w:val="00716A07"/>
    <w:rsid w:val="00716AE5"/>
    <w:rsid w:val="00717AB0"/>
    <w:rsid w:val="0072271E"/>
    <w:rsid w:val="007227C0"/>
    <w:rsid w:val="00724081"/>
    <w:rsid w:val="007312A4"/>
    <w:rsid w:val="007328F7"/>
    <w:rsid w:val="0073473D"/>
    <w:rsid w:val="007412B7"/>
    <w:rsid w:val="00741692"/>
    <w:rsid w:val="007434D1"/>
    <w:rsid w:val="00743FC5"/>
    <w:rsid w:val="00747FF2"/>
    <w:rsid w:val="007516CC"/>
    <w:rsid w:val="0075238D"/>
    <w:rsid w:val="0075302B"/>
    <w:rsid w:val="0075421E"/>
    <w:rsid w:val="007548E1"/>
    <w:rsid w:val="007567E8"/>
    <w:rsid w:val="00757827"/>
    <w:rsid w:val="007664A8"/>
    <w:rsid w:val="00770499"/>
    <w:rsid w:val="00770576"/>
    <w:rsid w:val="00770BC2"/>
    <w:rsid w:val="00775498"/>
    <w:rsid w:val="00775B78"/>
    <w:rsid w:val="00776780"/>
    <w:rsid w:val="007778D6"/>
    <w:rsid w:val="00777A3E"/>
    <w:rsid w:val="007837E3"/>
    <w:rsid w:val="00783EA6"/>
    <w:rsid w:val="0078467D"/>
    <w:rsid w:val="00784732"/>
    <w:rsid w:val="00784CD4"/>
    <w:rsid w:val="00790576"/>
    <w:rsid w:val="007966EB"/>
    <w:rsid w:val="007A2230"/>
    <w:rsid w:val="007A3EFA"/>
    <w:rsid w:val="007A7145"/>
    <w:rsid w:val="007A74C3"/>
    <w:rsid w:val="007B0C8B"/>
    <w:rsid w:val="007B2B16"/>
    <w:rsid w:val="007B763F"/>
    <w:rsid w:val="007C0D82"/>
    <w:rsid w:val="007C1877"/>
    <w:rsid w:val="007C2C18"/>
    <w:rsid w:val="007C6C43"/>
    <w:rsid w:val="007D2A5A"/>
    <w:rsid w:val="007D35F0"/>
    <w:rsid w:val="007D377A"/>
    <w:rsid w:val="007D3886"/>
    <w:rsid w:val="007D4E9B"/>
    <w:rsid w:val="007D56B3"/>
    <w:rsid w:val="007D5C3F"/>
    <w:rsid w:val="007D7587"/>
    <w:rsid w:val="007E2DFC"/>
    <w:rsid w:val="007E53FB"/>
    <w:rsid w:val="007F1DAB"/>
    <w:rsid w:val="007F3CBB"/>
    <w:rsid w:val="007F3E3E"/>
    <w:rsid w:val="00800289"/>
    <w:rsid w:val="008004E7"/>
    <w:rsid w:val="00800F11"/>
    <w:rsid w:val="00802609"/>
    <w:rsid w:val="008029C7"/>
    <w:rsid w:val="00803AAB"/>
    <w:rsid w:val="00803D3C"/>
    <w:rsid w:val="00805518"/>
    <w:rsid w:val="008076AA"/>
    <w:rsid w:val="00812322"/>
    <w:rsid w:val="0081312B"/>
    <w:rsid w:val="0081553D"/>
    <w:rsid w:val="008209C1"/>
    <w:rsid w:val="00823DD0"/>
    <w:rsid w:val="0083268B"/>
    <w:rsid w:val="0083783B"/>
    <w:rsid w:val="00840094"/>
    <w:rsid w:val="00840933"/>
    <w:rsid w:val="00841A9A"/>
    <w:rsid w:val="0084278E"/>
    <w:rsid w:val="00851F89"/>
    <w:rsid w:val="0085230F"/>
    <w:rsid w:val="00856E44"/>
    <w:rsid w:val="00867A48"/>
    <w:rsid w:val="00871B11"/>
    <w:rsid w:val="008720AA"/>
    <w:rsid w:val="0087372B"/>
    <w:rsid w:val="008778BC"/>
    <w:rsid w:val="00880FDA"/>
    <w:rsid w:val="008815CD"/>
    <w:rsid w:val="008848B2"/>
    <w:rsid w:val="008857B4"/>
    <w:rsid w:val="00885AE9"/>
    <w:rsid w:val="00885EFF"/>
    <w:rsid w:val="00893460"/>
    <w:rsid w:val="008947B9"/>
    <w:rsid w:val="00896DD3"/>
    <w:rsid w:val="00896F88"/>
    <w:rsid w:val="00896FE1"/>
    <w:rsid w:val="00897234"/>
    <w:rsid w:val="00897F89"/>
    <w:rsid w:val="008A1B61"/>
    <w:rsid w:val="008A2F10"/>
    <w:rsid w:val="008A4F81"/>
    <w:rsid w:val="008A6E5D"/>
    <w:rsid w:val="008B118D"/>
    <w:rsid w:val="008B50C7"/>
    <w:rsid w:val="008B5575"/>
    <w:rsid w:val="008C0857"/>
    <w:rsid w:val="008C2724"/>
    <w:rsid w:val="008C6975"/>
    <w:rsid w:val="008D3B12"/>
    <w:rsid w:val="008D469F"/>
    <w:rsid w:val="008D5EDB"/>
    <w:rsid w:val="008D64EF"/>
    <w:rsid w:val="008E0074"/>
    <w:rsid w:val="008E057E"/>
    <w:rsid w:val="008E086C"/>
    <w:rsid w:val="008E15EB"/>
    <w:rsid w:val="008E2785"/>
    <w:rsid w:val="008E4117"/>
    <w:rsid w:val="008E4E7B"/>
    <w:rsid w:val="008E5F39"/>
    <w:rsid w:val="008E7B9F"/>
    <w:rsid w:val="008F1851"/>
    <w:rsid w:val="008F4B72"/>
    <w:rsid w:val="008F620A"/>
    <w:rsid w:val="008F665F"/>
    <w:rsid w:val="00900183"/>
    <w:rsid w:val="009007ED"/>
    <w:rsid w:val="00902360"/>
    <w:rsid w:val="00904075"/>
    <w:rsid w:val="009069FB"/>
    <w:rsid w:val="009076D4"/>
    <w:rsid w:val="00913647"/>
    <w:rsid w:val="00913F63"/>
    <w:rsid w:val="00914353"/>
    <w:rsid w:val="00917844"/>
    <w:rsid w:val="00917DA6"/>
    <w:rsid w:val="0092168E"/>
    <w:rsid w:val="0092545D"/>
    <w:rsid w:val="009272A0"/>
    <w:rsid w:val="009302D2"/>
    <w:rsid w:val="009316A3"/>
    <w:rsid w:val="00937506"/>
    <w:rsid w:val="00940F39"/>
    <w:rsid w:val="00941C48"/>
    <w:rsid w:val="0094444B"/>
    <w:rsid w:val="00944D59"/>
    <w:rsid w:val="00944F48"/>
    <w:rsid w:val="00946AA4"/>
    <w:rsid w:val="00950470"/>
    <w:rsid w:val="0095361B"/>
    <w:rsid w:val="00964DDE"/>
    <w:rsid w:val="00974EC9"/>
    <w:rsid w:val="009764ED"/>
    <w:rsid w:val="00986877"/>
    <w:rsid w:val="009900B2"/>
    <w:rsid w:val="00991D31"/>
    <w:rsid w:val="00992F2F"/>
    <w:rsid w:val="00993C8A"/>
    <w:rsid w:val="00995384"/>
    <w:rsid w:val="0099598D"/>
    <w:rsid w:val="009966BF"/>
    <w:rsid w:val="009A438F"/>
    <w:rsid w:val="009B14A3"/>
    <w:rsid w:val="009B1C42"/>
    <w:rsid w:val="009B3FAB"/>
    <w:rsid w:val="009C408B"/>
    <w:rsid w:val="009D0BF7"/>
    <w:rsid w:val="009D4AF8"/>
    <w:rsid w:val="009E177E"/>
    <w:rsid w:val="009E37E6"/>
    <w:rsid w:val="009E6109"/>
    <w:rsid w:val="009F0A1B"/>
    <w:rsid w:val="009F331C"/>
    <w:rsid w:val="009F5F69"/>
    <w:rsid w:val="009F648E"/>
    <w:rsid w:val="009F7170"/>
    <w:rsid w:val="009F7474"/>
    <w:rsid w:val="00A03707"/>
    <w:rsid w:val="00A06333"/>
    <w:rsid w:val="00A1281E"/>
    <w:rsid w:val="00A13E0D"/>
    <w:rsid w:val="00A268FB"/>
    <w:rsid w:val="00A306D6"/>
    <w:rsid w:val="00A35758"/>
    <w:rsid w:val="00A41FE0"/>
    <w:rsid w:val="00A425A2"/>
    <w:rsid w:val="00A46329"/>
    <w:rsid w:val="00A46526"/>
    <w:rsid w:val="00A47D92"/>
    <w:rsid w:val="00A503A5"/>
    <w:rsid w:val="00A72C14"/>
    <w:rsid w:val="00A735DD"/>
    <w:rsid w:val="00A73DC0"/>
    <w:rsid w:val="00A74D36"/>
    <w:rsid w:val="00A7563F"/>
    <w:rsid w:val="00A77107"/>
    <w:rsid w:val="00A823BE"/>
    <w:rsid w:val="00A835F3"/>
    <w:rsid w:val="00A845C9"/>
    <w:rsid w:val="00A91872"/>
    <w:rsid w:val="00AA0130"/>
    <w:rsid w:val="00AA335C"/>
    <w:rsid w:val="00AA38AC"/>
    <w:rsid w:val="00AA461D"/>
    <w:rsid w:val="00AA488C"/>
    <w:rsid w:val="00AA5DBA"/>
    <w:rsid w:val="00AA7C81"/>
    <w:rsid w:val="00AB0B08"/>
    <w:rsid w:val="00AB3206"/>
    <w:rsid w:val="00AB56A6"/>
    <w:rsid w:val="00AB5B64"/>
    <w:rsid w:val="00AC43AE"/>
    <w:rsid w:val="00AC5A0A"/>
    <w:rsid w:val="00AD222F"/>
    <w:rsid w:val="00AD478E"/>
    <w:rsid w:val="00AD55FB"/>
    <w:rsid w:val="00AD67D5"/>
    <w:rsid w:val="00AD72B2"/>
    <w:rsid w:val="00AE7905"/>
    <w:rsid w:val="00AF10FF"/>
    <w:rsid w:val="00AF2500"/>
    <w:rsid w:val="00AF2DF5"/>
    <w:rsid w:val="00AF69E0"/>
    <w:rsid w:val="00B029D8"/>
    <w:rsid w:val="00B05D4B"/>
    <w:rsid w:val="00B063BC"/>
    <w:rsid w:val="00B11092"/>
    <w:rsid w:val="00B12A52"/>
    <w:rsid w:val="00B1335B"/>
    <w:rsid w:val="00B15297"/>
    <w:rsid w:val="00B172B0"/>
    <w:rsid w:val="00B20A59"/>
    <w:rsid w:val="00B215D2"/>
    <w:rsid w:val="00B26C36"/>
    <w:rsid w:val="00B33A44"/>
    <w:rsid w:val="00B3751A"/>
    <w:rsid w:val="00B37BED"/>
    <w:rsid w:val="00B403DD"/>
    <w:rsid w:val="00B45E79"/>
    <w:rsid w:val="00B50414"/>
    <w:rsid w:val="00B538B4"/>
    <w:rsid w:val="00B53F78"/>
    <w:rsid w:val="00B63A43"/>
    <w:rsid w:val="00B65C89"/>
    <w:rsid w:val="00B668DE"/>
    <w:rsid w:val="00B676D2"/>
    <w:rsid w:val="00B74C6C"/>
    <w:rsid w:val="00B80BB0"/>
    <w:rsid w:val="00B822ED"/>
    <w:rsid w:val="00B84B26"/>
    <w:rsid w:val="00B924B1"/>
    <w:rsid w:val="00B92A17"/>
    <w:rsid w:val="00B95901"/>
    <w:rsid w:val="00BA14E1"/>
    <w:rsid w:val="00BA1A2B"/>
    <w:rsid w:val="00BA2975"/>
    <w:rsid w:val="00BA7144"/>
    <w:rsid w:val="00BB25EE"/>
    <w:rsid w:val="00BB5477"/>
    <w:rsid w:val="00BB66F8"/>
    <w:rsid w:val="00BB6F17"/>
    <w:rsid w:val="00BC007A"/>
    <w:rsid w:val="00BC284F"/>
    <w:rsid w:val="00BC57BA"/>
    <w:rsid w:val="00BD1775"/>
    <w:rsid w:val="00BD4222"/>
    <w:rsid w:val="00BD4A6F"/>
    <w:rsid w:val="00BD533B"/>
    <w:rsid w:val="00BD5E92"/>
    <w:rsid w:val="00BD78E9"/>
    <w:rsid w:val="00BE37B9"/>
    <w:rsid w:val="00BE4658"/>
    <w:rsid w:val="00BF363E"/>
    <w:rsid w:val="00BF43F7"/>
    <w:rsid w:val="00BF6EC8"/>
    <w:rsid w:val="00C03E77"/>
    <w:rsid w:val="00C07DD0"/>
    <w:rsid w:val="00C10245"/>
    <w:rsid w:val="00C10AA4"/>
    <w:rsid w:val="00C14D1E"/>
    <w:rsid w:val="00C159BB"/>
    <w:rsid w:val="00C1704B"/>
    <w:rsid w:val="00C21873"/>
    <w:rsid w:val="00C22F98"/>
    <w:rsid w:val="00C23874"/>
    <w:rsid w:val="00C24D6A"/>
    <w:rsid w:val="00C26435"/>
    <w:rsid w:val="00C3079D"/>
    <w:rsid w:val="00C31D82"/>
    <w:rsid w:val="00C31DD1"/>
    <w:rsid w:val="00C34D08"/>
    <w:rsid w:val="00C41215"/>
    <w:rsid w:val="00C41C34"/>
    <w:rsid w:val="00C42375"/>
    <w:rsid w:val="00C45692"/>
    <w:rsid w:val="00C4646C"/>
    <w:rsid w:val="00C5310F"/>
    <w:rsid w:val="00C5577A"/>
    <w:rsid w:val="00C57644"/>
    <w:rsid w:val="00C57A4D"/>
    <w:rsid w:val="00C57DC6"/>
    <w:rsid w:val="00C72B2D"/>
    <w:rsid w:val="00C75306"/>
    <w:rsid w:val="00C875F9"/>
    <w:rsid w:val="00C9035E"/>
    <w:rsid w:val="00C92234"/>
    <w:rsid w:val="00C955DB"/>
    <w:rsid w:val="00CA2C4E"/>
    <w:rsid w:val="00CA439A"/>
    <w:rsid w:val="00CB1D83"/>
    <w:rsid w:val="00CB2C81"/>
    <w:rsid w:val="00CB4A74"/>
    <w:rsid w:val="00CB6B0D"/>
    <w:rsid w:val="00CB7B2B"/>
    <w:rsid w:val="00CB7C8F"/>
    <w:rsid w:val="00CC4B58"/>
    <w:rsid w:val="00CC4B8C"/>
    <w:rsid w:val="00CC6192"/>
    <w:rsid w:val="00CC6D3C"/>
    <w:rsid w:val="00CC6DB4"/>
    <w:rsid w:val="00CD6F62"/>
    <w:rsid w:val="00CE3C4A"/>
    <w:rsid w:val="00CE48AB"/>
    <w:rsid w:val="00CE5C28"/>
    <w:rsid w:val="00CE7278"/>
    <w:rsid w:val="00CF0842"/>
    <w:rsid w:val="00CF4A7C"/>
    <w:rsid w:val="00CF54E4"/>
    <w:rsid w:val="00CF66FB"/>
    <w:rsid w:val="00CF775F"/>
    <w:rsid w:val="00D00D1F"/>
    <w:rsid w:val="00D0100D"/>
    <w:rsid w:val="00D03549"/>
    <w:rsid w:val="00D038CB"/>
    <w:rsid w:val="00D061D3"/>
    <w:rsid w:val="00D06399"/>
    <w:rsid w:val="00D1124B"/>
    <w:rsid w:val="00D1426A"/>
    <w:rsid w:val="00D1744C"/>
    <w:rsid w:val="00D20409"/>
    <w:rsid w:val="00D20908"/>
    <w:rsid w:val="00D23694"/>
    <w:rsid w:val="00D2601F"/>
    <w:rsid w:val="00D26720"/>
    <w:rsid w:val="00D2781B"/>
    <w:rsid w:val="00D318CE"/>
    <w:rsid w:val="00D32B72"/>
    <w:rsid w:val="00D3605B"/>
    <w:rsid w:val="00D36E44"/>
    <w:rsid w:val="00D37A86"/>
    <w:rsid w:val="00D40F7E"/>
    <w:rsid w:val="00D41BB2"/>
    <w:rsid w:val="00D4216E"/>
    <w:rsid w:val="00D430AC"/>
    <w:rsid w:val="00D45F4C"/>
    <w:rsid w:val="00D51116"/>
    <w:rsid w:val="00D51525"/>
    <w:rsid w:val="00D544E5"/>
    <w:rsid w:val="00D55953"/>
    <w:rsid w:val="00D654CC"/>
    <w:rsid w:val="00D66392"/>
    <w:rsid w:val="00D70C2B"/>
    <w:rsid w:val="00D720D9"/>
    <w:rsid w:val="00D75669"/>
    <w:rsid w:val="00D82FB6"/>
    <w:rsid w:val="00D85EF8"/>
    <w:rsid w:val="00D865E3"/>
    <w:rsid w:val="00D9068F"/>
    <w:rsid w:val="00D92D56"/>
    <w:rsid w:val="00D9566D"/>
    <w:rsid w:val="00D976C4"/>
    <w:rsid w:val="00DA0A3C"/>
    <w:rsid w:val="00DA1618"/>
    <w:rsid w:val="00DA2B85"/>
    <w:rsid w:val="00DA6A09"/>
    <w:rsid w:val="00DA7190"/>
    <w:rsid w:val="00DA798E"/>
    <w:rsid w:val="00DB129D"/>
    <w:rsid w:val="00DB1C3B"/>
    <w:rsid w:val="00DC4CD5"/>
    <w:rsid w:val="00DC78CE"/>
    <w:rsid w:val="00DD1AA2"/>
    <w:rsid w:val="00DD591F"/>
    <w:rsid w:val="00DE00B0"/>
    <w:rsid w:val="00DE047D"/>
    <w:rsid w:val="00DE5640"/>
    <w:rsid w:val="00DE6ABD"/>
    <w:rsid w:val="00DE6FAF"/>
    <w:rsid w:val="00DF027E"/>
    <w:rsid w:val="00DF5309"/>
    <w:rsid w:val="00E04D91"/>
    <w:rsid w:val="00E124D1"/>
    <w:rsid w:val="00E1265A"/>
    <w:rsid w:val="00E12F6E"/>
    <w:rsid w:val="00E1311C"/>
    <w:rsid w:val="00E205FB"/>
    <w:rsid w:val="00E229A2"/>
    <w:rsid w:val="00E2494B"/>
    <w:rsid w:val="00E31968"/>
    <w:rsid w:val="00E33180"/>
    <w:rsid w:val="00E3395C"/>
    <w:rsid w:val="00E35AA3"/>
    <w:rsid w:val="00E40AD2"/>
    <w:rsid w:val="00E40B66"/>
    <w:rsid w:val="00E411F6"/>
    <w:rsid w:val="00E44F52"/>
    <w:rsid w:val="00E45820"/>
    <w:rsid w:val="00E52B4A"/>
    <w:rsid w:val="00E52F1B"/>
    <w:rsid w:val="00E55B51"/>
    <w:rsid w:val="00E57B2C"/>
    <w:rsid w:val="00E604B5"/>
    <w:rsid w:val="00E609AC"/>
    <w:rsid w:val="00E60D30"/>
    <w:rsid w:val="00E61E0A"/>
    <w:rsid w:val="00E62840"/>
    <w:rsid w:val="00E660DA"/>
    <w:rsid w:val="00E71520"/>
    <w:rsid w:val="00E76451"/>
    <w:rsid w:val="00E764A6"/>
    <w:rsid w:val="00E8064B"/>
    <w:rsid w:val="00E80B25"/>
    <w:rsid w:val="00E834A9"/>
    <w:rsid w:val="00E86132"/>
    <w:rsid w:val="00E86C8F"/>
    <w:rsid w:val="00E86DD2"/>
    <w:rsid w:val="00E8701B"/>
    <w:rsid w:val="00E87272"/>
    <w:rsid w:val="00E90165"/>
    <w:rsid w:val="00E907F3"/>
    <w:rsid w:val="00E90F6C"/>
    <w:rsid w:val="00E94148"/>
    <w:rsid w:val="00E94F57"/>
    <w:rsid w:val="00E96552"/>
    <w:rsid w:val="00EA4310"/>
    <w:rsid w:val="00EA7B3D"/>
    <w:rsid w:val="00EB18A8"/>
    <w:rsid w:val="00EB2A85"/>
    <w:rsid w:val="00EB662A"/>
    <w:rsid w:val="00EB6A73"/>
    <w:rsid w:val="00EB72B9"/>
    <w:rsid w:val="00EC14D9"/>
    <w:rsid w:val="00EC2588"/>
    <w:rsid w:val="00EC3E92"/>
    <w:rsid w:val="00EC60F9"/>
    <w:rsid w:val="00EC6755"/>
    <w:rsid w:val="00ED1746"/>
    <w:rsid w:val="00ED2120"/>
    <w:rsid w:val="00ED335C"/>
    <w:rsid w:val="00ED3373"/>
    <w:rsid w:val="00ED7EC0"/>
    <w:rsid w:val="00EE0BB3"/>
    <w:rsid w:val="00EE0E16"/>
    <w:rsid w:val="00EE32AA"/>
    <w:rsid w:val="00EF62E0"/>
    <w:rsid w:val="00EF6D59"/>
    <w:rsid w:val="00F004CC"/>
    <w:rsid w:val="00F03761"/>
    <w:rsid w:val="00F0642D"/>
    <w:rsid w:val="00F1066A"/>
    <w:rsid w:val="00F1108D"/>
    <w:rsid w:val="00F1236A"/>
    <w:rsid w:val="00F128BF"/>
    <w:rsid w:val="00F13425"/>
    <w:rsid w:val="00F14757"/>
    <w:rsid w:val="00F14D9F"/>
    <w:rsid w:val="00F2118E"/>
    <w:rsid w:val="00F2299D"/>
    <w:rsid w:val="00F23F4B"/>
    <w:rsid w:val="00F24DDB"/>
    <w:rsid w:val="00F26D59"/>
    <w:rsid w:val="00F323D2"/>
    <w:rsid w:val="00F33F20"/>
    <w:rsid w:val="00F341FE"/>
    <w:rsid w:val="00F35E7C"/>
    <w:rsid w:val="00F36D07"/>
    <w:rsid w:val="00F51011"/>
    <w:rsid w:val="00F5101B"/>
    <w:rsid w:val="00F51460"/>
    <w:rsid w:val="00F56690"/>
    <w:rsid w:val="00F568B4"/>
    <w:rsid w:val="00F57377"/>
    <w:rsid w:val="00F64CD7"/>
    <w:rsid w:val="00F669EF"/>
    <w:rsid w:val="00F744EA"/>
    <w:rsid w:val="00F7454A"/>
    <w:rsid w:val="00F74B3F"/>
    <w:rsid w:val="00F75217"/>
    <w:rsid w:val="00F768E4"/>
    <w:rsid w:val="00F80674"/>
    <w:rsid w:val="00F83F58"/>
    <w:rsid w:val="00FA1358"/>
    <w:rsid w:val="00FA1542"/>
    <w:rsid w:val="00FA1C3F"/>
    <w:rsid w:val="00FA3402"/>
    <w:rsid w:val="00FA6124"/>
    <w:rsid w:val="00FA6E1D"/>
    <w:rsid w:val="00FB5468"/>
    <w:rsid w:val="00FB59DE"/>
    <w:rsid w:val="00FC0D2C"/>
    <w:rsid w:val="00FC2A6C"/>
    <w:rsid w:val="00FC2B21"/>
    <w:rsid w:val="00FC2C2A"/>
    <w:rsid w:val="00FC4685"/>
    <w:rsid w:val="00FC4E4E"/>
    <w:rsid w:val="00FD1979"/>
    <w:rsid w:val="00FD38D4"/>
    <w:rsid w:val="00FD4C07"/>
    <w:rsid w:val="00FD6109"/>
    <w:rsid w:val="00FD6258"/>
    <w:rsid w:val="00FD66CC"/>
    <w:rsid w:val="00FD7CAC"/>
    <w:rsid w:val="00FE152D"/>
    <w:rsid w:val="00FE1838"/>
    <w:rsid w:val="00FE4059"/>
    <w:rsid w:val="00FE48BD"/>
    <w:rsid w:val="00FE7A9F"/>
    <w:rsid w:val="00FF0869"/>
    <w:rsid w:val="00FF1AA3"/>
    <w:rsid w:val="00FF5347"/>
    <w:rsid w:val="00FF66E6"/>
    <w:rsid w:val="00FF7759"/>
    <w:rsid w:val="00FF79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53E577D"/>
  <w15:chartTrackingRefBased/>
  <w15:docId w15:val="{1840E912-86A6-414C-9A89-2388785218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aliases w:val="Dimark - Treść"/>
    <w:qFormat/>
    <w:rsid w:val="00424B61"/>
    <w:pPr>
      <w:spacing w:after="0" w:line="288" w:lineRule="auto"/>
    </w:pPr>
    <w:rPr>
      <w:rFonts w:ascii="Ubuntu Light" w:hAnsi="Ubuntu Light"/>
      <w:sz w:val="24"/>
    </w:rPr>
  </w:style>
  <w:style w:type="paragraph" w:styleId="Nagwek1">
    <w:name w:val="heading 1"/>
    <w:aliases w:val="Dimark - Nagłówek 1"/>
    <w:basedOn w:val="Normalny"/>
    <w:next w:val="Normalny"/>
    <w:link w:val="Nagwek1Znak"/>
    <w:uiPriority w:val="9"/>
    <w:qFormat/>
    <w:rsid w:val="005064F2"/>
    <w:pPr>
      <w:keepNext/>
      <w:keepLines/>
      <w:spacing w:after="80"/>
      <w:outlineLvl w:val="0"/>
    </w:pPr>
    <w:rPr>
      <w:rFonts w:ascii="Ubuntu" w:eastAsiaTheme="majorEastAsia" w:hAnsi="Ubuntu" w:cstheme="majorBidi"/>
      <w:color w:val="043E71"/>
      <w:sz w:val="54"/>
      <w:szCs w:val="32"/>
    </w:rPr>
  </w:style>
  <w:style w:type="paragraph" w:styleId="Nagwek2">
    <w:name w:val="heading 2"/>
    <w:aliases w:val="Dimark- Nagłówek 2"/>
    <w:basedOn w:val="Normalny"/>
    <w:next w:val="Normalny"/>
    <w:link w:val="Nagwek2Znak"/>
    <w:uiPriority w:val="9"/>
    <w:unhideWhenUsed/>
    <w:qFormat/>
    <w:rsid w:val="00424B61"/>
    <w:pPr>
      <w:keepNext/>
      <w:keepLines/>
      <w:spacing w:before="80" w:after="80"/>
      <w:outlineLvl w:val="1"/>
    </w:pPr>
    <w:rPr>
      <w:rFonts w:eastAsiaTheme="majorEastAsia" w:cstheme="majorBidi"/>
      <w:b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AF69E0"/>
    <w:pPr>
      <w:keepNext/>
      <w:keepLines/>
      <w:spacing w:line="240" w:lineRule="auto"/>
      <w:outlineLvl w:val="2"/>
    </w:pPr>
    <w:rPr>
      <w:rFonts w:eastAsiaTheme="majorEastAsia" w:cstheme="majorBidi"/>
      <w:color w:val="000000" w:themeColor="text1"/>
      <w:szCs w:val="24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08198C"/>
    <w:pPr>
      <w:keepNext/>
      <w:keepLines/>
      <w:spacing w:line="240" w:lineRule="auto"/>
      <w:outlineLvl w:val="3"/>
    </w:pPr>
    <w:rPr>
      <w:rFonts w:eastAsiaTheme="majorEastAsia" w:cstheme="majorBidi"/>
      <w:iCs/>
      <w:color w:val="000000" w:themeColor="text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aliases w:val="Dimark - Nagłówek 1 Znak"/>
    <w:basedOn w:val="Domylnaczcionkaakapitu"/>
    <w:link w:val="Nagwek1"/>
    <w:uiPriority w:val="9"/>
    <w:rsid w:val="005064F2"/>
    <w:rPr>
      <w:rFonts w:ascii="Ubuntu" w:eastAsiaTheme="majorEastAsia" w:hAnsi="Ubuntu" w:cstheme="majorBidi"/>
      <w:color w:val="043E71"/>
      <w:sz w:val="54"/>
      <w:szCs w:val="32"/>
    </w:rPr>
  </w:style>
  <w:style w:type="character" w:customStyle="1" w:styleId="Nagwek2Znak">
    <w:name w:val="Nagłówek 2 Znak"/>
    <w:aliases w:val="Dimark- Nagłówek 2 Znak"/>
    <w:basedOn w:val="Domylnaczcionkaakapitu"/>
    <w:link w:val="Nagwek2"/>
    <w:uiPriority w:val="9"/>
    <w:rsid w:val="00424B61"/>
    <w:rPr>
      <w:rFonts w:ascii="Ubuntu Light" w:eastAsiaTheme="majorEastAsia" w:hAnsi="Ubuntu Light" w:cstheme="majorBidi"/>
      <w:b/>
      <w:sz w:val="26"/>
      <w:szCs w:val="26"/>
    </w:rPr>
  </w:style>
  <w:style w:type="table" w:styleId="Tabela-Siatka">
    <w:name w:val="Table Grid"/>
    <w:aliases w:val="STBU"/>
    <w:basedOn w:val="Standardowy"/>
    <w:uiPriority w:val="39"/>
    <w:rsid w:val="005064F2"/>
    <w:pPr>
      <w:spacing w:after="0" w:line="240" w:lineRule="auto"/>
    </w:pPr>
    <w:rPr>
      <w:rFonts w:ascii="Ubuntu Light" w:hAnsi="Ubuntu Light"/>
      <w:sz w:val="18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108" w:type="dxa"/>
        <w:bottom w:w="108" w:type="dxa"/>
      </w:tblCellMar>
    </w:tblPr>
    <w:tblStylePr w:type="firstRow">
      <w:rPr>
        <w:rFonts w:ascii="Ubuntu Light" w:hAnsi="Ubuntu Light"/>
        <w:b w:val="0"/>
        <w:color w:val="FFFFFF" w:themeColor="background1"/>
        <w:sz w:val="18"/>
      </w:rPr>
      <w:tblPr/>
      <w:tcPr>
        <w:shd w:val="clear" w:color="auto" w:fill="043E71"/>
      </w:tcPr>
    </w:tblStylePr>
  </w:style>
  <w:style w:type="paragraph" w:styleId="Nagwek">
    <w:name w:val="header"/>
    <w:basedOn w:val="Normalny"/>
    <w:link w:val="NagwekZnak"/>
    <w:uiPriority w:val="99"/>
    <w:unhideWhenUsed/>
    <w:rsid w:val="00C31D82"/>
    <w:pPr>
      <w:tabs>
        <w:tab w:val="center" w:pos="4536"/>
        <w:tab w:val="right" w:pos="9072"/>
      </w:tabs>
      <w:spacing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C31D82"/>
    <w:rPr>
      <w:rFonts w:ascii="Ubuntu Light" w:hAnsi="Ubuntu Light"/>
      <w:sz w:val="20"/>
    </w:rPr>
  </w:style>
  <w:style w:type="paragraph" w:styleId="Stopka">
    <w:name w:val="footer"/>
    <w:basedOn w:val="Normalny"/>
    <w:link w:val="StopkaZnak"/>
    <w:uiPriority w:val="99"/>
    <w:unhideWhenUsed/>
    <w:rsid w:val="00C31D82"/>
    <w:pPr>
      <w:tabs>
        <w:tab w:val="center" w:pos="4536"/>
        <w:tab w:val="right" w:pos="9072"/>
      </w:tabs>
      <w:spacing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C31D82"/>
    <w:rPr>
      <w:rFonts w:ascii="Ubuntu Light" w:hAnsi="Ubuntu Light"/>
      <w:sz w:val="20"/>
    </w:rPr>
  </w:style>
  <w:style w:type="character" w:styleId="Hipercze">
    <w:name w:val="Hyperlink"/>
    <w:basedOn w:val="Domylnaczcionkaakapitu"/>
    <w:uiPriority w:val="99"/>
    <w:unhideWhenUsed/>
    <w:rsid w:val="006A02FC"/>
    <w:rPr>
      <w:color w:val="0563C1" w:themeColor="hyperlink"/>
      <w:u w:val="single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6A02FC"/>
    <w:rPr>
      <w:color w:val="808080"/>
      <w:shd w:val="clear" w:color="auto" w:fill="E6E6E6"/>
    </w:rPr>
  </w:style>
  <w:style w:type="paragraph" w:customStyle="1" w:styleId="Default">
    <w:name w:val="Default"/>
    <w:rsid w:val="00FC0D2C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  <w14:ligatures w14:val="standardContextual"/>
    </w:rPr>
  </w:style>
  <w:style w:type="paragraph" w:styleId="Bezodstpw">
    <w:name w:val="No Spacing"/>
    <w:uiPriority w:val="1"/>
    <w:qFormat/>
    <w:rsid w:val="00FC0D2C"/>
    <w:pPr>
      <w:spacing w:after="0" w:line="240" w:lineRule="auto"/>
    </w:pPr>
    <w:rPr>
      <w:rFonts w:ascii="Ubuntu Light" w:hAnsi="Ubuntu Light"/>
      <w:sz w:val="20"/>
    </w:rPr>
  </w:style>
  <w:style w:type="paragraph" w:styleId="Akapitzlist">
    <w:name w:val="List Paragraph"/>
    <w:basedOn w:val="Normalny"/>
    <w:link w:val="AkapitzlistZnak"/>
    <w:uiPriority w:val="34"/>
    <w:qFormat/>
    <w:rsid w:val="00FC0D2C"/>
    <w:pPr>
      <w:ind w:left="720"/>
      <w:contextualSpacing/>
    </w:pPr>
  </w:style>
  <w:style w:type="character" w:customStyle="1" w:styleId="Nagwek3Znak">
    <w:name w:val="Nagłówek 3 Znak"/>
    <w:basedOn w:val="Domylnaczcionkaakapitu"/>
    <w:link w:val="Nagwek3"/>
    <w:uiPriority w:val="9"/>
    <w:rsid w:val="00AF69E0"/>
    <w:rPr>
      <w:rFonts w:ascii="Ubuntu Light" w:eastAsiaTheme="majorEastAsia" w:hAnsi="Ubuntu Light" w:cstheme="majorBidi"/>
      <w:color w:val="000000" w:themeColor="text1"/>
      <w:sz w:val="24"/>
      <w:szCs w:val="24"/>
    </w:rPr>
  </w:style>
  <w:style w:type="paragraph" w:styleId="NormalnyWeb">
    <w:name w:val="Normal (Web)"/>
    <w:basedOn w:val="Normalny"/>
    <w:uiPriority w:val="99"/>
    <w:semiHidden/>
    <w:unhideWhenUsed/>
    <w:rsid w:val="00424B6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  <w:lang w:eastAsia="pl-PL"/>
    </w:rPr>
  </w:style>
  <w:style w:type="character" w:styleId="UyteHipercze">
    <w:name w:val="FollowedHyperlink"/>
    <w:basedOn w:val="Domylnaczcionkaakapitu"/>
    <w:uiPriority w:val="99"/>
    <w:semiHidden/>
    <w:unhideWhenUsed/>
    <w:rsid w:val="00424B61"/>
    <w:rPr>
      <w:color w:val="954F72" w:themeColor="followedHyperlink"/>
      <w:u w:val="single"/>
    </w:rPr>
  </w:style>
  <w:style w:type="character" w:customStyle="1" w:styleId="Nagwek4Znak">
    <w:name w:val="Nagłówek 4 Znak"/>
    <w:basedOn w:val="Domylnaczcionkaakapitu"/>
    <w:link w:val="Nagwek4"/>
    <w:uiPriority w:val="9"/>
    <w:rsid w:val="0008198C"/>
    <w:rPr>
      <w:rFonts w:ascii="Ubuntu Light" w:eastAsiaTheme="majorEastAsia" w:hAnsi="Ubuntu Light" w:cstheme="majorBidi"/>
      <w:iCs/>
      <w:color w:val="000000" w:themeColor="text1"/>
      <w:sz w:val="24"/>
    </w:rPr>
  </w:style>
  <w:style w:type="character" w:customStyle="1" w:styleId="AkapitzlistZnak">
    <w:name w:val="Akapit z listą Znak"/>
    <w:link w:val="Akapitzlist"/>
    <w:uiPriority w:val="34"/>
    <w:qFormat/>
    <w:locked/>
    <w:rsid w:val="0008198C"/>
    <w:rPr>
      <w:rFonts w:ascii="Ubuntu Light" w:hAnsi="Ubuntu Light"/>
      <w:sz w:val="24"/>
    </w:rPr>
  </w:style>
  <w:style w:type="character" w:styleId="Odwoaniedokomentarza">
    <w:name w:val="annotation reference"/>
    <w:basedOn w:val="Domylnaczcionkaakapitu"/>
    <w:uiPriority w:val="99"/>
    <w:semiHidden/>
    <w:unhideWhenUsed/>
    <w:qFormat/>
    <w:rsid w:val="00913647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qFormat/>
    <w:rsid w:val="00DC4CD5"/>
    <w:pPr>
      <w:spacing w:after="160" w:line="240" w:lineRule="auto"/>
    </w:pPr>
    <w:rPr>
      <w:rFonts w:asciiTheme="minorHAnsi" w:hAnsiTheme="minorHAnsi"/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qFormat/>
    <w:rsid w:val="00DC4CD5"/>
    <w:rPr>
      <w:sz w:val="20"/>
      <w:szCs w:val="20"/>
    </w:rPr>
  </w:style>
  <w:style w:type="paragraph" w:styleId="Poprawka">
    <w:name w:val="Revision"/>
    <w:hidden/>
    <w:uiPriority w:val="99"/>
    <w:semiHidden/>
    <w:rsid w:val="00DC4CD5"/>
    <w:pPr>
      <w:spacing w:after="0" w:line="240" w:lineRule="auto"/>
    </w:pPr>
    <w:rPr>
      <w:rFonts w:ascii="Ubuntu Light" w:hAnsi="Ubuntu Light"/>
      <w:sz w:val="24"/>
    </w:rPr>
  </w:style>
  <w:style w:type="paragraph" w:customStyle="1" w:styleId="Akapitzlist1">
    <w:name w:val="Akapit z listą1"/>
    <w:basedOn w:val="Normalny"/>
    <w:rsid w:val="00017885"/>
    <w:pPr>
      <w:suppressAutoHyphens/>
      <w:spacing w:after="200" w:line="276" w:lineRule="auto"/>
      <w:ind w:left="720"/>
    </w:pPr>
    <w:rPr>
      <w:rFonts w:ascii="Calibri" w:eastAsia="SimSun" w:hAnsi="Calibri" w:cs="font1261"/>
      <w:sz w:val="22"/>
      <w:lang w:eastAsia="ar-SA"/>
    </w:rPr>
  </w:style>
  <w:style w:type="character" w:customStyle="1" w:styleId="TekstprzypisudolnegoZnak">
    <w:name w:val="Tekst przypisu dolnego Znak"/>
    <w:link w:val="Tekstprzypisudolnego"/>
    <w:uiPriority w:val="99"/>
    <w:rsid w:val="00BE4658"/>
    <w:rPr>
      <w:rFonts w:ascii="Times New Roman" w:eastAsia="Times New Roman" w:hAnsi="Times New Roman" w:cs="Times New Roman"/>
      <w:sz w:val="20"/>
      <w:szCs w:val="20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BE4658"/>
    <w:pPr>
      <w:widowControl w:val="0"/>
      <w:suppressAutoHyphens/>
      <w:spacing w:line="240" w:lineRule="auto"/>
      <w:textAlignment w:val="baseline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TekstprzypisudolnegoZnak1">
    <w:name w:val="Tekst przypisu dolnego Znak1"/>
    <w:basedOn w:val="Domylnaczcionkaakapitu"/>
    <w:uiPriority w:val="99"/>
    <w:semiHidden/>
    <w:rsid w:val="00BE4658"/>
    <w:rPr>
      <w:rFonts w:ascii="Ubuntu Light" w:hAnsi="Ubuntu Light"/>
      <w:sz w:val="20"/>
      <w:szCs w:val="20"/>
    </w:rPr>
  </w:style>
  <w:style w:type="character" w:styleId="Odwoanieprzypisudolnego">
    <w:name w:val="footnote reference"/>
    <w:uiPriority w:val="99"/>
    <w:semiHidden/>
    <w:unhideWhenUsed/>
    <w:rsid w:val="00BE4658"/>
    <w:rPr>
      <w:vertAlign w:val="superscript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2977BD"/>
    <w:pPr>
      <w:spacing w:after="0"/>
    </w:pPr>
    <w:rPr>
      <w:rFonts w:ascii="Ubuntu Light" w:hAnsi="Ubuntu Light"/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2977BD"/>
    <w:rPr>
      <w:rFonts w:ascii="Ubuntu Light" w:hAnsi="Ubuntu Light"/>
      <w:b/>
      <w:bCs/>
      <w:sz w:val="20"/>
      <w:szCs w:val="20"/>
    </w:rPr>
  </w:style>
  <w:style w:type="paragraph" w:styleId="Tekstpodstawowy">
    <w:name w:val="Body Text"/>
    <w:basedOn w:val="Normalny"/>
    <w:link w:val="TekstpodstawowyZnak"/>
    <w:uiPriority w:val="99"/>
    <w:unhideWhenUsed/>
    <w:rsid w:val="00783EA6"/>
    <w:pPr>
      <w:suppressAutoHyphens/>
      <w:spacing w:after="120" w:line="240" w:lineRule="auto"/>
    </w:pPr>
    <w:rPr>
      <w:rFonts w:ascii="FuturaPL" w:eastAsia="Times New Roman" w:hAnsi="FuturaPL" w:cs="FuturaPL"/>
      <w:sz w:val="22"/>
      <w:lang w:eastAsia="zh-CN"/>
    </w:rPr>
  </w:style>
  <w:style w:type="character" w:customStyle="1" w:styleId="TekstpodstawowyZnak">
    <w:name w:val="Tekst podstawowy Znak"/>
    <w:basedOn w:val="Domylnaczcionkaakapitu"/>
    <w:link w:val="Tekstpodstawowy"/>
    <w:rsid w:val="00783EA6"/>
    <w:rPr>
      <w:rFonts w:ascii="FuturaPL" w:eastAsia="Times New Roman" w:hAnsi="FuturaPL" w:cs="FuturaPL"/>
      <w:lang w:eastAsia="zh-CN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000A43"/>
    <w:pPr>
      <w:spacing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000A43"/>
    <w:rPr>
      <w:rFonts w:ascii="Ubuntu Light" w:hAnsi="Ubuntu Light"/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000A43"/>
    <w:rPr>
      <w:vertAlign w:val="superscript"/>
    </w:rPr>
  </w:style>
  <w:style w:type="paragraph" w:customStyle="1" w:styleId="Akapitzlist2">
    <w:name w:val="Akapit z listą2"/>
    <w:basedOn w:val="Normalny"/>
    <w:rsid w:val="004C1273"/>
    <w:pPr>
      <w:suppressAutoHyphens/>
      <w:spacing w:after="200" w:line="276" w:lineRule="auto"/>
      <w:ind w:left="720"/>
    </w:pPr>
    <w:rPr>
      <w:rFonts w:ascii="Calibri" w:eastAsia="SimSun" w:hAnsi="Calibri" w:cs="font1267"/>
      <w:sz w:val="22"/>
      <w:lang w:eastAsia="ar-SA"/>
    </w:rPr>
  </w:style>
  <w:style w:type="character" w:customStyle="1" w:styleId="Nierozpoznanawzmianka10">
    <w:name w:val="Nierozpoznana wzmianka1"/>
    <w:rsid w:val="008A2F10"/>
    <w:rPr>
      <w:color w:val="605E5C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CF54E4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F54E4"/>
    <w:rPr>
      <w:rFonts w:ascii="Segoe UI" w:hAnsi="Segoe UI" w:cs="Segoe UI"/>
      <w:sz w:val="18"/>
      <w:szCs w:val="18"/>
    </w:rPr>
  </w:style>
  <w:style w:type="numbering" w:customStyle="1" w:styleId="Styl1">
    <w:name w:val="Styl1"/>
    <w:uiPriority w:val="99"/>
    <w:rsid w:val="008D64EF"/>
    <w:pPr>
      <w:numPr>
        <w:numId w:val="28"/>
      </w:numPr>
    </w:pPr>
  </w:style>
  <w:style w:type="paragraph" w:customStyle="1" w:styleId="Standard">
    <w:name w:val="Standard"/>
    <w:rsid w:val="00770BC2"/>
    <w:pPr>
      <w:widowControl w:val="0"/>
      <w:suppressAutoHyphens/>
      <w:autoSpaceDN w:val="0"/>
      <w:spacing w:after="0" w:line="240" w:lineRule="auto"/>
      <w:textAlignment w:val="baseline"/>
    </w:pPr>
    <w:rPr>
      <w:rFonts w:ascii="Arial" w:eastAsia="SimSun" w:hAnsi="Arial" w:cs="Arial"/>
      <w:kern w:val="3"/>
      <w:sz w:val="24"/>
      <w:szCs w:val="24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722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51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394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440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69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604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7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682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714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346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202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034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1963901">
          <w:marLeft w:val="533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089341">
          <w:marLeft w:val="533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232352">
          <w:marLeft w:val="533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802846">
          <w:marLeft w:val="533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9637660">
          <w:marLeft w:val="533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4694209">
          <w:marLeft w:val="533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4231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681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04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189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203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913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A9E969C-9957-4B9D-AF11-0535919A045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195</Words>
  <Characters>1172</Characters>
  <Application>Microsoft Office Word</Application>
  <DocSecurity>0</DocSecurity>
  <Lines>9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Jacek Noga</dc:creator>
  <cp:keywords/>
  <dc:description/>
  <cp:lastModifiedBy>Admin</cp:lastModifiedBy>
  <cp:revision>2</cp:revision>
  <cp:lastPrinted>2026-03-18T09:59:00Z</cp:lastPrinted>
  <dcterms:created xsi:type="dcterms:W3CDTF">2026-03-18T10:02:00Z</dcterms:created>
  <dcterms:modified xsi:type="dcterms:W3CDTF">2026-03-18T10:02:00Z</dcterms:modified>
</cp:coreProperties>
</file>